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8ACC5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3928DD94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6FC952B3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1976985D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75BFDAA9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5C346C0B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6221DC81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48151A07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6C945E39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12EFAF30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10208F4B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4C25F554" w14:textId="77777777" w:rsidR="00144E31" w:rsidRDefault="00144E31" w:rsidP="00144E3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для студентов</w:t>
      </w:r>
    </w:p>
    <w:p w14:paraId="6741837C" w14:textId="77777777" w:rsidR="00144E31" w:rsidRDefault="00144E31" w:rsidP="00144E3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выполнению практических  работ</w:t>
      </w:r>
    </w:p>
    <w:p w14:paraId="575E226F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outlineLvl w:val="0"/>
        <w:rPr>
          <w:b/>
          <w:sz w:val="32"/>
          <w:szCs w:val="32"/>
          <w:u w:val="single"/>
          <w:lang w:eastAsia="ar-SA"/>
        </w:rPr>
      </w:pPr>
      <w:r>
        <w:rPr>
          <w:b/>
          <w:sz w:val="32"/>
          <w:szCs w:val="32"/>
          <w:lang w:eastAsia="ar-SA"/>
        </w:rPr>
        <w:t>ДУП.03 Проектная деятельность</w:t>
      </w:r>
    </w:p>
    <w:p w14:paraId="515BD5DD" w14:textId="77777777" w:rsidR="00144E31" w:rsidRDefault="00144E31" w:rsidP="00144E31">
      <w:pPr>
        <w:spacing w:after="20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(36 часа)</w:t>
      </w:r>
    </w:p>
    <w:p w14:paraId="4B285B72" w14:textId="77777777" w:rsidR="00144E31" w:rsidRDefault="00144E31" w:rsidP="00144E31">
      <w:pPr>
        <w:adjustRightInd w:val="0"/>
        <w:spacing w:line="360" w:lineRule="auto"/>
        <w:jc w:val="center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профессии:</w:t>
      </w:r>
    </w:p>
    <w:p w14:paraId="66490E49" w14:textId="77777777" w:rsidR="00144E31" w:rsidRDefault="00144E31" w:rsidP="00144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43.01.09 Повар,кондитер</w:t>
      </w:r>
    </w:p>
    <w:p w14:paraId="1BB5F99D" w14:textId="77777777" w:rsidR="00144E31" w:rsidRDefault="00144E31" w:rsidP="00144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color w:val="000000"/>
          <w:sz w:val="28"/>
          <w:szCs w:val="28"/>
        </w:rPr>
      </w:pPr>
    </w:p>
    <w:p w14:paraId="2F35AF83" w14:textId="77777777" w:rsidR="00144E31" w:rsidRDefault="00144E31" w:rsidP="00144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color w:val="000000"/>
          <w:sz w:val="28"/>
          <w:szCs w:val="28"/>
        </w:rPr>
      </w:pPr>
    </w:p>
    <w:p w14:paraId="399B0643" w14:textId="77777777" w:rsidR="00144E31" w:rsidRDefault="00144E31" w:rsidP="00144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color w:val="000000"/>
          <w:sz w:val="28"/>
          <w:szCs w:val="28"/>
        </w:rPr>
      </w:pPr>
    </w:p>
    <w:p w14:paraId="0B4C11BC" w14:textId="77777777" w:rsidR="00144E31" w:rsidRDefault="00144E31" w:rsidP="00144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b/>
          <w:sz w:val="28"/>
          <w:szCs w:val="28"/>
        </w:rPr>
      </w:pPr>
    </w:p>
    <w:p w14:paraId="0051012A" w14:textId="77777777" w:rsidR="00144E31" w:rsidRDefault="00144E31" w:rsidP="00144E31">
      <w:pPr>
        <w:adjustRightInd w:val="0"/>
        <w:jc w:val="right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                                     Квалификация выпускника – повар,кондитер</w:t>
      </w:r>
    </w:p>
    <w:p w14:paraId="3EA64DA6" w14:textId="77777777" w:rsidR="00144E31" w:rsidRDefault="00144E31" w:rsidP="00144E31">
      <w:pPr>
        <w:tabs>
          <w:tab w:val="left" w:pos="2865"/>
        </w:tabs>
        <w:adjustRightInd w:val="0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       Форма обучения </w:t>
      </w:r>
      <w:r>
        <w:rPr>
          <w:sz w:val="28"/>
          <w:szCs w:val="28"/>
          <w:u w:val="single"/>
          <w:lang w:eastAsia="ru-RU"/>
        </w:rPr>
        <w:t>очная</w:t>
      </w:r>
    </w:p>
    <w:p w14:paraId="0CFDA549" w14:textId="77777777" w:rsidR="00144E31" w:rsidRDefault="00144E31" w:rsidP="00144E31">
      <w:pPr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Уровень подготовки – базовый</w:t>
      </w:r>
    </w:p>
    <w:p w14:paraId="79BAAA6C" w14:textId="77777777" w:rsidR="00144E31" w:rsidRDefault="00144E31" w:rsidP="00144E31">
      <w:pPr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База обучения – </w:t>
      </w:r>
      <w:r>
        <w:rPr>
          <w:color w:val="000000"/>
          <w:sz w:val="28"/>
          <w:szCs w:val="28"/>
          <w:u w:val="single"/>
        </w:rPr>
        <w:t>основное общее образование</w:t>
      </w:r>
    </w:p>
    <w:p w14:paraId="0928E753" w14:textId="77777777" w:rsidR="00144E31" w:rsidRDefault="00144E31" w:rsidP="00144E31">
      <w:pPr>
        <w:adjustRightInd w:val="0"/>
        <w:rPr>
          <w:color w:val="000000"/>
          <w:sz w:val="28"/>
          <w:szCs w:val="28"/>
        </w:rPr>
      </w:pPr>
    </w:p>
    <w:p w14:paraId="013F18D3" w14:textId="77777777" w:rsidR="00144E31" w:rsidRDefault="00144E31" w:rsidP="00144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b/>
          <w:color w:val="FF0000"/>
          <w:sz w:val="28"/>
          <w:szCs w:val="28"/>
        </w:rPr>
      </w:pPr>
    </w:p>
    <w:p w14:paraId="6CA7F692" w14:textId="77777777" w:rsidR="00144E31" w:rsidRDefault="00144E31" w:rsidP="00144E31">
      <w:pPr>
        <w:jc w:val="center"/>
        <w:rPr>
          <w:sz w:val="28"/>
          <w:szCs w:val="28"/>
        </w:rPr>
      </w:pPr>
    </w:p>
    <w:p w14:paraId="02AB276B" w14:textId="77777777" w:rsidR="00144E31" w:rsidRDefault="00144E31" w:rsidP="00144E31">
      <w:pPr>
        <w:spacing w:after="200" w:line="276" w:lineRule="auto"/>
        <w:jc w:val="center"/>
        <w:rPr>
          <w:color w:val="FF0000"/>
          <w:sz w:val="28"/>
          <w:szCs w:val="28"/>
        </w:rPr>
      </w:pPr>
    </w:p>
    <w:p w14:paraId="7B13F3EE" w14:textId="77777777" w:rsidR="00144E31" w:rsidRDefault="00144E31" w:rsidP="00144E31">
      <w:pPr>
        <w:spacing w:after="200" w:line="276" w:lineRule="auto"/>
        <w:jc w:val="center"/>
        <w:rPr>
          <w:sz w:val="28"/>
          <w:szCs w:val="28"/>
        </w:rPr>
      </w:pPr>
    </w:p>
    <w:p w14:paraId="4781FD48" w14:textId="77777777" w:rsidR="00144E31" w:rsidRDefault="00144E31" w:rsidP="00144E31">
      <w:pPr>
        <w:spacing w:after="200" w:line="276" w:lineRule="auto"/>
        <w:rPr>
          <w:sz w:val="28"/>
          <w:szCs w:val="28"/>
        </w:rPr>
      </w:pPr>
    </w:p>
    <w:p w14:paraId="60DE7B76" w14:textId="77777777" w:rsidR="00144E31" w:rsidRDefault="00144E31" w:rsidP="00144E31">
      <w:pPr>
        <w:spacing w:after="200" w:line="276" w:lineRule="auto"/>
        <w:rPr>
          <w:sz w:val="28"/>
          <w:szCs w:val="28"/>
        </w:rPr>
      </w:pPr>
    </w:p>
    <w:p w14:paraId="52334292" w14:textId="77777777" w:rsidR="00144E31" w:rsidRDefault="00144E31" w:rsidP="00144E31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Акбулак 2025г.</w:t>
      </w:r>
    </w:p>
    <w:p w14:paraId="5FA52FCA" w14:textId="3C46FD5F" w:rsidR="00144E31" w:rsidRDefault="009B204F" w:rsidP="00144E31">
      <w:pPr>
        <w:pStyle w:val="1"/>
        <w:spacing w:before="72"/>
        <w:ind w:right="62"/>
        <w:jc w:val="center"/>
        <w:rPr>
          <w:spacing w:val="-2"/>
        </w:rPr>
      </w:pPr>
      <w:r>
        <w:rPr>
          <w:noProof/>
          <w:spacing w:val="-2"/>
        </w:rPr>
        <w:lastRenderedPageBreak/>
        <w:drawing>
          <wp:anchor distT="0" distB="0" distL="114300" distR="114300" simplePos="0" relativeHeight="251658240" behindDoc="0" locked="0" layoutInCell="1" allowOverlap="1" wp14:anchorId="1DA349D1" wp14:editId="33CD25B8">
            <wp:simplePos x="0" y="0"/>
            <wp:positionH relativeFrom="column">
              <wp:posOffset>-942340</wp:posOffset>
            </wp:positionH>
            <wp:positionV relativeFrom="paragraph">
              <wp:posOffset>-631825</wp:posOffset>
            </wp:positionV>
            <wp:extent cx="7516495" cy="10467340"/>
            <wp:effectExtent l="0" t="0" r="0" b="0"/>
            <wp:wrapThrough wrapText="bothSides">
              <wp:wrapPolygon edited="0">
                <wp:start x="0" y="0"/>
                <wp:lineTo x="0" y="21542"/>
                <wp:lineTo x="21569" y="21542"/>
                <wp:lineTo x="21569" y="0"/>
                <wp:lineTo x="0" y="0"/>
              </wp:wrapPolygon>
            </wp:wrapThrough>
            <wp:docPr id="18983720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495" cy="1046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1722B2" w14:textId="77777777" w:rsidR="00144E31" w:rsidRDefault="00144E31" w:rsidP="00144E31">
      <w:pPr>
        <w:pStyle w:val="1"/>
        <w:spacing w:before="72"/>
        <w:ind w:right="62"/>
        <w:jc w:val="center"/>
      </w:pPr>
      <w:r>
        <w:rPr>
          <w:spacing w:val="-2"/>
        </w:rPr>
        <w:lastRenderedPageBreak/>
        <w:t>СОДЕРЖАНИЕ</w:t>
      </w:r>
    </w:p>
    <w:p w14:paraId="729AE00D" w14:textId="77777777" w:rsidR="00144E31" w:rsidRDefault="00144E31" w:rsidP="00144E31">
      <w:pPr>
        <w:pStyle w:val="a5"/>
        <w:rPr>
          <w:b/>
          <w:sz w:val="20"/>
        </w:rPr>
      </w:pPr>
    </w:p>
    <w:p w14:paraId="3A924750" w14:textId="77777777" w:rsidR="00144E31" w:rsidRDefault="00144E31" w:rsidP="00144E31">
      <w:pPr>
        <w:pStyle w:val="a5"/>
        <w:spacing w:before="192"/>
        <w:rPr>
          <w:b/>
          <w:sz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5"/>
        <w:gridCol w:w="485"/>
      </w:tblGrid>
      <w:tr w:rsidR="00144E31" w14:paraId="41F472CD" w14:textId="77777777" w:rsidTr="005F3C20">
        <w:trPr>
          <w:trHeight w:val="396"/>
        </w:trPr>
        <w:tc>
          <w:tcPr>
            <w:tcW w:w="8885" w:type="dxa"/>
          </w:tcPr>
          <w:p w14:paraId="18C693D1" w14:textId="77777777" w:rsidR="00144E31" w:rsidRDefault="00144E31" w:rsidP="005F3C20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ВВЕДЕНИЕ…………………………………………………………………</w:t>
            </w:r>
          </w:p>
        </w:tc>
        <w:tc>
          <w:tcPr>
            <w:tcW w:w="485" w:type="dxa"/>
          </w:tcPr>
          <w:p w14:paraId="152184E8" w14:textId="77777777" w:rsidR="00144E31" w:rsidRDefault="00144E31" w:rsidP="005F3C20">
            <w:pPr>
              <w:pStyle w:val="TableParagraph"/>
              <w:spacing w:line="311" w:lineRule="exact"/>
              <w:ind w:left="10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44E31" w14:paraId="488A6AC4" w14:textId="77777777" w:rsidTr="005F3C20">
        <w:trPr>
          <w:trHeight w:val="965"/>
        </w:trPr>
        <w:tc>
          <w:tcPr>
            <w:tcW w:w="8885" w:type="dxa"/>
          </w:tcPr>
          <w:p w14:paraId="59E4F6FE" w14:textId="77777777" w:rsidR="00144E31" w:rsidRDefault="00144E31" w:rsidP="005F3C20">
            <w:pPr>
              <w:pStyle w:val="TableParagraph"/>
              <w:tabs>
                <w:tab w:val="left" w:pos="3135"/>
                <w:tab w:val="left" w:pos="4596"/>
                <w:tab w:val="left" w:pos="5944"/>
                <w:tab w:val="left" w:pos="6657"/>
              </w:tabs>
              <w:spacing w:before="74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1.ПРОБЛЕМАТИКА,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ВЫБОР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ТЕМЫ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РУКОВОДСТВО</w:t>
            </w:r>
          </w:p>
          <w:p w14:paraId="3FE443EB" w14:textId="77777777" w:rsidR="00144E31" w:rsidRDefault="00144E31" w:rsidP="005F3C20">
            <w:pPr>
              <w:pStyle w:val="TableParagraph"/>
              <w:spacing w:before="161"/>
              <w:ind w:left="50"/>
              <w:rPr>
                <w:sz w:val="28"/>
              </w:rPr>
            </w:pPr>
            <w:r>
              <w:rPr>
                <w:sz w:val="28"/>
              </w:rPr>
              <w:t>ИНДИВИДУАЛЬНЫМ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…………………………………….</w:t>
            </w:r>
          </w:p>
        </w:tc>
        <w:tc>
          <w:tcPr>
            <w:tcW w:w="485" w:type="dxa"/>
          </w:tcPr>
          <w:p w14:paraId="330E5973" w14:textId="77777777" w:rsidR="00144E31" w:rsidRDefault="00144E31" w:rsidP="005F3C20">
            <w:pPr>
              <w:pStyle w:val="TableParagraph"/>
              <w:spacing w:before="74"/>
              <w:ind w:left="10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144E31" w14:paraId="0A3CA5F8" w14:textId="77777777" w:rsidTr="005F3C20">
        <w:trPr>
          <w:trHeight w:val="965"/>
        </w:trPr>
        <w:tc>
          <w:tcPr>
            <w:tcW w:w="8885" w:type="dxa"/>
          </w:tcPr>
          <w:p w14:paraId="012EC0D1" w14:textId="77777777" w:rsidR="00144E31" w:rsidRDefault="00144E31" w:rsidP="005F3C20">
            <w:pPr>
              <w:pStyle w:val="TableParagraph"/>
              <w:tabs>
                <w:tab w:val="left" w:pos="634"/>
                <w:tab w:val="left" w:pos="2214"/>
                <w:tab w:val="left" w:pos="4215"/>
                <w:tab w:val="left" w:pos="4791"/>
                <w:tab w:val="left" w:pos="7102"/>
              </w:tabs>
              <w:spacing w:before="7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СОСТАВ,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СТРУКТУРА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СОДЕРЖАНИЕ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ОСНОВНЫХ</w:t>
            </w:r>
          </w:p>
          <w:p w14:paraId="79A7BCB5" w14:textId="77777777" w:rsidR="00144E31" w:rsidRDefault="00144E31" w:rsidP="005F3C20">
            <w:pPr>
              <w:pStyle w:val="TableParagraph"/>
              <w:spacing w:before="161"/>
              <w:ind w:left="50"/>
              <w:rPr>
                <w:sz w:val="28"/>
              </w:rPr>
            </w:pPr>
            <w:r>
              <w:rPr>
                <w:sz w:val="28"/>
              </w:rPr>
              <w:t>ЭЛЕМЕНТОВ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…………………….</w:t>
            </w:r>
          </w:p>
        </w:tc>
        <w:tc>
          <w:tcPr>
            <w:tcW w:w="485" w:type="dxa"/>
          </w:tcPr>
          <w:p w14:paraId="32FF6118" w14:textId="77777777" w:rsidR="00144E31" w:rsidRDefault="00144E31" w:rsidP="005F3C20">
            <w:pPr>
              <w:pStyle w:val="TableParagraph"/>
              <w:spacing w:before="75"/>
              <w:ind w:left="10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</w:tr>
      <w:tr w:rsidR="00144E31" w14:paraId="33394771" w14:textId="77777777" w:rsidTr="005F3C20">
        <w:trPr>
          <w:trHeight w:val="482"/>
        </w:trPr>
        <w:tc>
          <w:tcPr>
            <w:tcW w:w="8885" w:type="dxa"/>
          </w:tcPr>
          <w:p w14:paraId="53B7E32D" w14:textId="77777777" w:rsidR="00144E31" w:rsidRDefault="00144E31" w:rsidP="005F3C20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</w:t>
            </w:r>
          </w:p>
        </w:tc>
        <w:tc>
          <w:tcPr>
            <w:tcW w:w="485" w:type="dxa"/>
          </w:tcPr>
          <w:p w14:paraId="50930525" w14:textId="77777777" w:rsidR="00144E31" w:rsidRDefault="00144E31" w:rsidP="005F3C20">
            <w:pPr>
              <w:pStyle w:val="TableParagraph"/>
              <w:spacing w:before="74"/>
              <w:ind w:left="1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144E31" w14:paraId="194F4971" w14:textId="77777777" w:rsidTr="005F3C20">
        <w:trPr>
          <w:trHeight w:val="483"/>
        </w:trPr>
        <w:tc>
          <w:tcPr>
            <w:tcW w:w="8885" w:type="dxa"/>
          </w:tcPr>
          <w:p w14:paraId="37767C37" w14:textId="77777777" w:rsidR="00144E31" w:rsidRDefault="00144E31" w:rsidP="005F3C20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ЗАЩИТЕ…...</w:t>
            </w:r>
          </w:p>
        </w:tc>
        <w:tc>
          <w:tcPr>
            <w:tcW w:w="485" w:type="dxa"/>
          </w:tcPr>
          <w:p w14:paraId="57880C5E" w14:textId="77777777" w:rsidR="00144E31" w:rsidRDefault="00144E31" w:rsidP="005F3C20">
            <w:pPr>
              <w:pStyle w:val="TableParagraph"/>
              <w:spacing w:before="74"/>
              <w:ind w:left="1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144E31" w14:paraId="066788B5" w14:textId="77777777" w:rsidTr="005F3C20">
        <w:trPr>
          <w:trHeight w:val="966"/>
        </w:trPr>
        <w:tc>
          <w:tcPr>
            <w:tcW w:w="8885" w:type="dxa"/>
          </w:tcPr>
          <w:p w14:paraId="11C13EFB" w14:textId="77777777" w:rsidR="00144E31" w:rsidRDefault="00144E31" w:rsidP="005F3C20">
            <w:pPr>
              <w:pStyle w:val="TableParagraph"/>
              <w:tabs>
                <w:tab w:val="left" w:pos="1057"/>
                <w:tab w:val="left" w:pos="3761"/>
                <w:tab w:val="left" w:pos="6577"/>
                <w:tab w:val="left" w:pos="7563"/>
              </w:tabs>
              <w:spacing w:before="7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ПРЕЗЕНТАЦИИ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ЗАЩИТЕ</w:t>
            </w:r>
          </w:p>
          <w:p w14:paraId="3D99EF3C" w14:textId="77777777" w:rsidR="00144E31" w:rsidRDefault="00144E31" w:rsidP="005F3C20">
            <w:pPr>
              <w:pStyle w:val="TableParagraph"/>
              <w:spacing w:before="160"/>
              <w:ind w:left="50"/>
              <w:rPr>
                <w:sz w:val="28"/>
              </w:rPr>
            </w:pPr>
            <w:r>
              <w:rPr>
                <w:sz w:val="28"/>
              </w:rPr>
              <w:t>ИНДИВИДУАЛЬНОГО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………………………………………</w:t>
            </w:r>
          </w:p>
        </w:tc>
        <w:tc>
          <w:tcPr>
            <w:tcW w:w="485" w:type="dxa"/>
          </w:tcPr>
          <w:p w14:paraId="557BB8A6" w14:textId="77777777" w:rsidR="00144E31" w:rsidRDefault="00144E31" w:rsidP="005F3C20">
            <w:pPr>
              <w:pStyle w:val="TableParagraph"/>
              <w:spacing w:before="76"/>
              <w:ind w:left="1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</w:tr>
      <w:tr w:rsidR="00144E31" w14:paraId="714F84C6" w14:textId="77777777" w:rsidTr="005F3C20">
        <w:trPr>
          <w:trHeight w:val="482"/>
        </w:trPr>
        <w:tc>
          <w:tcPr>
            <w:tcW w:w="8885" w:type="dxa"/>
          </w:tcPr>
          <w:p w14:paraId="4CF43768" w14:textId="77777777" w:rsidR="00144E31" w:rsidRDefault="00144E31" w:rsidP="005F3C20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………….</w:t>
            </w:r>
          </w:p>
        </w:tc>
        <w:tc>
          <w:tcPr>
            <w:tcW w:w="485" w:type="dxa"/>
          </w:tcPr>
          <w:p w14:paraId="4FFE7EB3" w14:textId="77777777" w:rsidR="00144E31" w:rsidRDefault="00144E31" w:rsidP="005F3C20">
            <w:pPr>
              <w:pStyle w:val="TableParagraph"/>
              <w:spacing w:before="74"/>
              <w:ind w:left="1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  <w:tr w:rsidR="00144E31" w14:paraId="47B3AA45" w14:textId="77777777" w:rsidTr="005F3C20">
        <w:trPr>
          <w:trHeight w:val="396"/>
        </w:trPr>
        <w:tc>
          <w:tcPr>
            <w:tcW w:w="8885" w:type="dxa"/>
          </w:tcPr>
          <w:p w14:paraId="12A5816A" w14:textId="77777777" w:rsidR="00144E31" w:rsidRDefault="00144E31" w:rsidP="005F3C20">
            <w:pPr>
              <w:pStyle w:val="TableParagraph"/>
              <w:spacing w:before="74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ПРИЛОЖЕНИЯ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……………………………………………………………</w:t>
            </w:r>
          </w:p>
        </w:tc>
        <w:tc>
          <w:tcPr>
            <w:tcW w:w="485" w:type="dxa"/>
          </w:tcPr>
          <w:p w14:paraId="72627F1F" w14:textId="77777777" w:rsidR="00144E31" w:rsidRDefault="00144E31" w:rsidP="005F3C20">
            <w:pPr>
              <w:pStyle w:val="TableParagraph"/>
              <w:spacing w:before="74" w:line="302" w:lineRule="exact"/>
              <w:ind w:left="10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</w:tr>
    </w:tbl>
    <w:p w14:paraId="5297E305" w14:textId="77777777" w:rsidR="00144E31" w:rsidRDefault="00144E31" w:rsidP="00144E31">
      <w:pPr>
        <w:pStyle w:val="TableParagraph"/>
        <w:spacing w:line="302" w:lineRule="exact"/>
        <w:jc w:val="center"/>
        <w:rPr>
          <w:sz w:val="28"/>
        </w:rPr>
        <w:sectPr w:rsidR="00144E31">
          <w:footerReference w:type="default" r:id="rId8"/>
          <w:pgSz w:w="11910" w:h="16840"/>
          <w:pgMar w:top="1040" w:right="708" w:bottom="1200" w:left="1559" w:header="0" w:footer="953" w:gutter="0"/>
          <w:cols w:space="720"/>
        </w:sectPr>
      </w:pPr>
    </w:p>
    <w:p w14:paraId="27ED1B5F" w14:textId="77777777" w:rsidR="00144E31" w:rsidRDefault="00144E31" w:rsidP="00144E31">
      <w:pPr>
        <w:spacing w:before="72"/>
        <w:ind w:left="65" w:right="62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ВВЕДЕНИЕ</w:t>
      </w:r>
    </w:p>
    <w:p w14:paraId="4E3FDC35" w14:textId="77777777" w:rsidR="00144E31" w:rsidRDefault="00144E31" w:rsidP="00144E31">
      <w:pPr>
        <w:pStyle w:val="a5"/>
        <w:spacing w:before="319"/>
        <w:rPr>
          <w:b/>
        </w:rPr>
      </w:pPr>
    </w:p>
    <w:p w14:paraId="02EFCF26" w14:textId="77777777" w:rsidR="00144E31" w:rsidRDefault="00144E31" w:rsidP="00144E31">
      <w:pPr>
        <w:pStyle w:val="a5"/>
        <w:spacing w:line="360" w:lineRule="auto"/>
        <w:ind w:left="143" w:right="138" w:firstLine="707"/>
        <w:jc w:val="both"/>
      </w:pPr>
      <w:r>
        <w:t>Итоговой</w:t>
      </w:r>
      <w:r>
        <w:rPr>
          <w:spacing w:val="80"/>
        </w:rPr>
        <w:t xml:space="preserve"> </w:t>
      </w:r>
      <w:r>
        <w:t>проект</w:t>
      </w:r>
      <w:r>
        <w:rPr>
          <w:spacing w:val="80"/>
        </w:rPr>
        <w:t xml:space="preserve"> </w:t>
      </w:r>
      <w:r>
        <w:t>представляет</w:t>
      </w:r>
      <w:r>
        <w:rPr>
          <w:spacing w:val="80"/>
        </w:rPr>
        <w:t xml:space="preserve"> </w:t>
      </w:r>
      <w:r>
        <w:t>собой</w:t>
      </w:r>
      <w:r>
        <w:rPr>
          <w:spacing w:val="80"/>
        </w:rPr>
        <w:t xml:space="preserve"> </w:t>
      </w:r>
      <w:r>
        <w:t>учебный</w:t>
      </w:r>
      <w:r>
        <w:rPr>
          <w:spacing w:val="80"/>
        </w:rPr>
        <w:t xml:space="preserve"> </w:t>
      </w:r>
      <w:r>
        <w:t>проект,</w:t>
      </w:r>
      <w:r>
        <w:rPr>
          <w:spacing w:val="80"/>
        </w:rPr>
        <w:t xml:space="preserve"> </w:t>
      </w:r>
      <w:r>
        <w:t>выполняемый обучающимся в рамках одного или нескольких учебных предметов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целью продемонстрировать свои достижения в самостоятельном освоении содержания избранных</w:t>
      </w:r>
      <w:r>
        <w:rPr>
          <w:spacing w:val="40"/>
        </w:rPr>
        <w:t xml:space="preserve"> </w:t>
      </w:r>
      <w:r>
        <w:t>областей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и/или видов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способность проектировать и осуществлять целесообразную и результативную деятельность (учебно-познавательную, конструкторскую,</w:t>
      </w:r>
      <w:r>
        <w:rPr>
          <w:spacing w:val="40"/>
        </w:rPr>
        <w:t xml:space="preserve"> </w:t>
      </w:r>
      <w:r>
        <w:t>социальную,</w:t>
      </w:r>
      <w:r>
        <w:rPr>
          <w:spacing w:val="40"/>
        </w:rPr>
        <w:t xml:space="preserve"> </w:t>
      </w:r>
      <w:r>
        <w:t>художественно-творческую, иную).</w:t>
      </w:r>
    </w:p>
    <w:p w14:paraId="44EA9BE1" w14:textId="77777777" w:rsidR="00144E31" w:rsidRDefault="00144E31" w:rsidP="00144E31">
      <w:pPr>
        <w:pStyle w:val="a5"/>
        <w:spacing w:before="1" w:line="360" w:lineRule="auto"/>
        <w:ind w:left="143" w:right="135" w:firstLine="707"/>
        <w:jc w:val="both"/>
      </w:pPr>
      <w:r>
        <w:t>Результатом (продуктом) проектной деятельности является</w:t>
      </w:r>
      <w:r>
        <w:rPr>
          <w:spacing w:val="80"/>
          <w:w w:val="150"/>
        </w:rPr>
        <w:t xml:space="preserve"> </w:t>
      </w:r>
      <w:r>
        <w:t>письменная работа (аналитические материалы, обзорные материалы, отчёты</w:t>
      </w:r>
      <w:r>
        <w:rPr>
          <w:spacing w:val="40"/>
        </w:rPr>
        <w:t xml:space="preserve"> </w:t>
      </w:r>
      <w:r>
        <w:t>о проведённых исследованиях, и др.)</w:t>
      </w:r>
    </w:p>
    <w:p w14:paraId="776ACD9F" w14:textId="77777777" w:rsidR="00144E31" w:rsidRDefault="00144E31" w:rsidP="00144E31">
      <w:pPr>
        <w:pStyle w:val="a5"/>
        <w:spacing w:line="360" w:lineRule="auto"/>
        <w:ind w:left="143" w:right="145" w:firstLine="707"/>
        <w:jc w:val="both"/>
      </w:pPr>
      <w:r>
        <w:t>Требования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проектной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содержанию и направленности проекта, а также критерии оценки проектной работы разрабатываются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задач</w:t>
      </w:r>
      <w:r>
        <w:rPr>
          <w:spacing w:val="40"/>
        </w:rPr>
        <w:t xml:space="preserve"> </w:t>
      </w:r>
      <w:r>
        <w:t>проектной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на данном этапе образования и в соответствии с особенностями</w:t>
      </w:r>
      <w:r>
        <w:rPr>
          <w:spacing w:val="40"/>
        </w:rPr>
        <w:t xml:space="preserve"> </w:t>
      </w:r>
      <w:r>
        <w:t>образовательной организации.</w:t>
      </w:r>
    </w:p>
    <w:p w14:paraId="575F3729" w14:textId="77777777" w:rsidR="00144E31" w:rsidRDefault="00144E31" w:rsidP="00144E31">
      <w:pPr>
        <w:pStyle w:val="a5"/>
        <w:spacing w:line="362" w:lineRule="auto"/>
        <w:ind w:left="143" w:right="144" w:firstLine="707"/>
        <w:jc w:val="both"/>
      </w:pPr>
      <w:r>
        <w:t>Общим требованием ко всем работам является необходимость соблюдения норм и правил цитирования, ссылок на различные источники.</w:t>
      </w:r>
    </w:p>
    <w:p w14:paraId="7AD3F708" w14:textId="77777777" w:rsidR="00144E31" w:rsidRDefault="00144E31" w:rsidP="00144E31">
      <w:pPr>
        <w:pStyle w:val="a5"/>
        <w:spacing w:line="360" w:lineRule="auto"/>
        <w:ind w:left="143" w:right="143" w:firstLine="707"/>
        <w:jc w:val="both"/>
      </w:pPr>
      <w:r>
        <w:t>Результаты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оцениваются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итогам</w:t>
      </w:r>
      <w:r>
        <w:rPr>
          <w:spacing w:val="40"/>
        </w:rPr>
        <w:t xml:space="preserve"> </w:t>
      </w:r>
      <w:r>
        <w:t>рассмотрения представленного</w:t>
      </w:r>
      <w:r>
        <w:rPr>
          <w:spacing w:val="40"/>
        </w:rPr>
        <w:t xml:space="preserve"> </w:t>
      </w:r>
      <w:r>
        <w:t>исследования и презентации обучающегося.</w:t>
      </w:r>
    </w:p>
    <w:p w14:paraId="30B8F7A0" w14:textId="77777777" w:rsidR="00144E31" w:rsidRDefault="00144E31" w:rsidP="00144E31">
      <w:pPr>
        <w:pStyle w:val="a5"/>
        <w:spacing w:line="362" w:lineRule="auto"/>
        <w:ind w:left="143" w:right="147" w:firstLine="707"/>
        <w:jc w:val="both"/>
      </w:pPr>
      <w:r>
        <w:t>В данных методических рекомендациях указаны способы организации проектной деятельности</w:t>
      </w:r>
      <w:r>
        <w:rPr>
          <w:spacing w:val="40"/>
        </w:rPr>
        <w:t xml:space="preserve"> </w:t>
      </w:r>
      <w:r>
        <w:t>и ее оценивания.</w:t>
      </w:r>
    </w:p>
    <w:p w14:paraId="43008992" w14:textId="77777777" w:rsidR="00144E31" w:rsidRDefault="00144E31" w:rsidP="00144E31">
      <w:pPr>
        <w:pStyle w:val="a5"/>
        <w:spacing w:line="360" w:lineRule="auto"/>
        <w:ind w:left="143" w:right="144" w:firstLine="707"/>
        <w:jc w:val="both"/>
      </w:pPr>
      <w:r>
        <w:t>Индивидуальный проект представляет собой особую форму организации деятельности обучающихся (учебное исследование).</w:t>
      </w:r>
    </w:p>
    <w:p w14:paraId="06AA74B8" w14:textId="77777777" w:rsidR="00144E31" w:rsidRDefault="00144E31" w:rsidP="00144E31">
      <w:pPr>
        <w:pStyle w:val="a5"/>
        <w:spacing w:line="360" w:lineRule="auto"/>
        <w:ind w:left="143" w:right="135" w:firstLine="707"/>
        <w:jc w:val="both"/>
      </w:pPr>
      <w:r>
        <w:t>Индивидуальный проект выполняется обучающимся самостоятельно под</w:t>
      </w:r>
      <w:r>
        <w:rPr>
          <w:spacing w:val="38"/>
        </w:rPr>
        <w:t xml:space="preserve"> </w:t>
      </w:r>
      <w:r>
        <w:t>руководством</w:t>
      </w:r>
      <w:r>
        <w:rPr>
          <w:spacing w:val="80"/>
        </w:rPr>
        <w:t xml:space="preserve"> </w:t>
      </w:r>
      <w:r>
        <w:t>преподавателя</w:t>
      </w:r>
      <w:r>
        <w:rPr>
          <w:spacing w:val="4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выбранной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одного или</w:t>
      </w:r>
      <w:r>
        <w:rPr>
          <w:spacing w:val="80"/>
        </w:rPr>
        <w:t xml:space="preserve"> </w:t>
      </w:r>
      <w:r>
        <w:t>нескольких изучаемых</w:t>
      </w:r>
      <w:r>
        <w:rPr>
          <w:spacing w:val="80"/>
        </w:rPr>
        <w:t xml:space="preserve"> </w:t>
      </w:r>
      <w:r>
        <w:t>учебных</w:t>
      </w:r>
      <w:r>
        <w:rPr>
          <w:spacing w:val="80"/>
        </w:rPr>
        <w:t xml:space="preserve"> </w:t>
      </w:r>
      <w:r>
        <w:t>предметов,</w:t>
      </w:r>
      <w:r>
        <w:rPr>
          <w:spacing w:val="80"/>
        </w:rPr>
        <w:t xml:space="preserve"> </w:t>
      </w:r>
      <w:r>
        <w:t>курсов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любой избранной области деятельности (познавательной, практической, учебно- исследовательской, социальной, художественно-творческой, иной).</w:t>
      </w:r>
    </w:p>
    <w:p w14:paraId="544C5FAE" w14:textId="77777777" w:rsidR="00144E31" w:rsidRDefault="00144E31" w:rsidP="00144E31">
      <w:pPr>
        <w:pStyle w:val="a5"/>
        <w:spacing w:line="360" w:lineRule="auto"/>
        <w:jc w:val="both"/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10FF6FD4" w14:textId="77777777" w:rsidR="00144E31" w:rsidRDefault="00144E31" w:rsidP="00144E31">
      <w:pPr>
        <w:pStyle w:val="a5"/>
        <w:spacing w:before="67"/>
        <w:ind w:left="851"/>
        <w:jc w:val="both"/>
      </w:pPr>
      <w:r>
        <w:lastRenderedPageBreak/>
        <w:t>Результаты</w:t>
      </w:r>
      <w:r>
        <w:rPr>
          <w:spacing w:val="-8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индивидуального</w:t>
      </w:r>
      <w:r>
        <w:rPr>
          <w:spacing w:val="-6"/>
        </w:rPr>
        <w:t xml:space="preserve"> </w:t>
      </w:r>
      <w:r>
        <w:t>проекта</w:t>
      </w:r>
      <w:r>
        <w:rPr>
          <w:spacing w:val="-10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rPr>
          <w:spacing w:val="-2"/>
        </w:rPr>
        <w:t>отражать:</w:t>
      </w:r>
    </w:p>
    <w:p w14:paraId="3271D4C9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62" w:line="350" w:lineRule="auto"/>
        <w:ind w:left="862" w:right="132"/>
        <w:jc w:val="both"/>
        <w:rPr>
          <w:sz w:val="28"/>
        </w:rPr>
      </w:pPr>
      <w:r>
        <w:rPr>
          <w:sz w:val="28"/>
        </w:rPr>
        <w:t>сформированность навыков коммуникативной, учебно- исследовательской деятельности, критического мышления;</w:t>
      </w:r>
    </w:p>
    <w:p w14:paraId="53FCE268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6" w:line="350" w:lineRule="auto"/>
        <w:ind w:left="862" w:right="146"/>
        <w:jc w:val="both"/>
        <w:rPr>
          <w:sz w:val="28"/>
        </w:rPr>
      </w:pPr>
      <w:r>
        <w:rPr>
          <w:sz w:val="28"/>
        </w:rPr>
        <w:t>способность к инновационной, аналитической, творческой, интеллектуальной деятельности;</w:t>
      </w:r>
    </w:p>
    <w:p w14:paraId="2786A33F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3" w:line="357" w:lineRule="auto"/>
        <w:ind w:left="862" w:right="144"/>
        <w:jc w:val="both"/>
        <w:rPr>
          <w:sz w:val="28"/>
        </w:rPr>
      </w:pPr>
      <w:r>
        <w:rPr>
          <w:sz w:val="28"/>
        </w:rPr>
        <w:t>сформированность навыков проектной деятельности, а также самостоятельного применения приобретенных знаний и способов действий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задач,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40"/>
          <w:sz w:val="28"/>
        </w:rPr>
        <w:t xml:space="preserve"> </w:t>
      </w:r>
      <w:r>
        <w:rPr>
          <w:sz w:val="28"/>
        </w:rPr>
        <w:t>одного или нескольких учебных предметов или предметных областей;</w:t>
      </w:r>
    </w:p>
    <w:p w14:paraId="73317E34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4" w:line="357" w:lineRule="auto"/>
        <w:ind w:left="862" w:right="144"/>
        <w:jc w:val="both"/>
        <w:rPr>
          <w:sz w:val="28"/>
        </w:rPr>
      </w:pPr>
      <w:r>
        <w:rPr>
          <w:sz w:val="28"/>
        </w:rPr>
        <w:t xml:space="preserve">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</w:t>
      </w:r>
      <w:r>
        <w:rPr>
          <w:spacing w:val="-2"/>
          <w:sz w:val="28"/>
        </w:rPr>
        <w:t>результатов.</w:t>
      </w:r>
    </w:p>
    <w:p w14:paraId="4CC37452" w14:textId="77777777" w:rsidR="00144E31" w:rsidRDefault="00144E31" w:rsidP="00144E31">
      <w:pPr>
        <w:pStyle w:val="a5"/>
        <w:spacing w:before="4" w:line="360" w:lineRule="auto"/>
        <w:ind w:left="143" w:right="144" w:firstLine="707"/>
        <w:jc w:val="both"/>
      </w:pPr>
      <w:r>
        <w:t>Индивидуальный</w:t>
      </w:r>
      <w:r>
        <w:rPr>
          <w:spacing w:val="40"/>
        </w:rPr>
        <w:t xml:space="preserve"> </w:t>
      </w:r>
      <w:r>
        <w:t>проект</w:t>
      </w:r>
      <w:r>
        <w:rPr>
          <w:spacing w:val="40"/>
        </w:rPr>
        <w:t xml:space="preserve"> </w:t>
      </w:r>
      <w:r>
        <w:t>выполняется</w:t>
      </w:r>
      <w:r>
        <w:rPr>
          <w:spacing w:val="40"/>
        </w:rPr>
        <w:t xml:space="preserve"> </w:t>
      </w:r>
      <w:r>
        <w:t>обучающимся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течение</w:t>
      </w:r>
      <w:r>
        <w:rPr>
          <w:spacing w:val="80"/>
        </w:rPr>
        <w:t xml:space="preserve"> </w:t>
      </w:r>
      <w:r>
        <w:t>одного года в рамках самостоятельной работы, специально отведенной учебным планом,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должен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представлен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40"/>
        </w:rPr>
        <w:t xml:space="preserve"> </w:t>
      </w:r>
      <w:r>
        <w:t>завершенного учебного исследования.</w:t>
      </w:r>
    </w:p>
    <w:p w14:paraId="01524921" w14:textId="77777777" w:rsidR="00144E31" w:rsidRDefault="00144E31" w:rsidP="00144E31">
      <w:pPr>
        <w:pStyle w:val="a5"/>
        <w:spacing w:before="1" w:line="360" w:lineRule="auto"/>
        <w:ind w:left="143" w:right="137" w:firstLine="707"/>
        <w:jc w:val="both"/>
      </w:pPr>
      <w:r>
        <w:t>Проекты, выполняемые обучающимися, могут быть отнесены к</w:t>
      </w:r>
      <w:r>
        <w:rPr>
          <w:spacing w:val="80"/>
          <w:w w:val="150"/>
        </w:rPr>
        <w:t xml:space="preserve"> </w:t>
      </w:r>
      <w:r>
        <w:t xml:space="preserve">одному из трех типов: исследовательский; информационно-поисковый; </w:t>
      </w:r>
      <w:r>
        <w:rPr>
          <w:spacing w:val="-2"/>
        </w:rPr>
        <w:t>практико-ориентированный.</w:t>
      </w:r>
    </w:p>
    <w:p w14:paraId="4CCC3A93" w14:textId="77777777" w:rsidR="00144E31" w:rsidRDefault="00144E31" w:rsidP="00144E31">
      <w:pPr>
        <w:pStyle w:val="a5"/>
        <w:spacing w:before="1" w:line="360" w:lineRule="auto"/>
        <w:ind w:left="143" w:right="139" w:firstLine="707"/>
        <w:jc w:val="both"/>
      </w:pPr>
      <w:r>
        <w:t>Исследовательский тип работы требует хорошо продуманной структуры, обозначения цели, обоснования актуальности предмета исследования, обозначения</w:t>
      </w:r>
      <w:r>
        <w:rPr>
          <w:spacing w:val="40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продуманных</w:t>
      </w:r>
      <w:r>
        <w:rPr>
          <w:spacing w:val="80"/>
        </w:rPr>
        <w:t xml:space="preserve"> </w:t>
      </w:r>
      <w:r>
        <w:t>методов, ожидаемых результатов. Исследовательские проекты полностью подчинены</w:t>
      </w:r>
      <w:r>
        <w:rPr>
          <w:spacing w:val="40"/>
        </w:rPr>
        <w:t xml:space="preserve"> </w:t>
      </w:r>
      <w:r>
        <w:t>логике</w:t>
      </w:r>
      <w:r>
        <w:rPr>
          <w:spacing w:val="40"/>
        </w:rPr>
        <w:t xml:space="preserve"> </w:t>
      </w:r>
      <w:r>
        <w:t xml:space="preserve">пусть небольшого, но исследования и имеют структуру, приближенно или полностью совпадающую с подлинным научным </w:t>
      </w:r>
      <w:r>
        <w:rPr>
          <w:spacing w:val="-2"/>
        </w:rPr>
        <w:t>исследованием.</w:t>
      </w:r>
    </w:p>
    <w:p w14:paraId="51EFED19" w14:textId="77777777" w:rsidR="00144E31" w:rsidRDefault="00144E31" w:rsidP="00144E31">
      <w:pPr>
        <w:pStyle w:val="a5"/>
        <w:spacing w:before="1"/>
        <w:ind w:left="851"/>
        <w:jc w:val="both"/>
      </w:pPr>
      <w:r>
        <w:t>Информационно-поисковый</w:t>
      </w:r>
      <w:r>
        <w:rPr>
          <w:spacing w:val="75"/>
        </w:rPr>
        <w:t xml:space="preserve"> </w:t>
      </w:r>
      <w:r>
        <w:t>проект</w:t>
      </w:r>
      <w:r>
        <w:rPr>
          <w:spacing w:val="76"/>
        </w:rPr>
        <w:t xml:space="preserve"> </w:t>
      </w:r>
      <w:r>
        <w:t>требует</w:t>
      </w:r>
      <w:r>
        <w:rPr>
          <w:spacing w:val="75"/>
        </w:rPr>
        <w:t xml:space="preserve"> </w:t>
      </w:r>
      <w:r>
        <w:t>направленности</w:t>
      </w:r>
      <w:r>
        <w:rPr>
          <w:spacing w:val="76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rPr>
          <w:spacing w:val="-4"/>
        </w:rPr>
        <w:t>сбор</w:t>
      </w:r>
    </w:p>
    <w:p w14:paraId="7C67B943" w14:textId="77777777" w:rsidR="00144E31" w:rsidRDefault="00144E31" w:rsidP="00144E31">
      <w:pPr>
        <w:pStyle w:val="a5"/>
        <w:spacing w:before="160"/>
        <w:ind w:left="143"/>
        <w:jc w:val="both"/>
      </w:pPr>
      <w:r>
        <w:t>информации</w:t>
      </w:r>
      <w:r>
        <w:rPr>
          <w:spacing w:val="61"/>
        </w:rPr>
        <w:t xml:space="preserve"> </w:t>
      </w:r>
      <w:r>
        <w:t>о</w:t>
      </w:r>
      <w:r>
        <w:rPr>
          <w:spacing w:val="65"/>
        </w:rPr>
        <w:t xml:space="preserve"> </w:t>
      </w:r>
      <w:r>
        <w:t>каком-то</w:t>
      </w:r>
      <w:r>
        <w:rPr>
          <w:spacing w:val="65"/>
        </w:rPr>
        <w:t xml:space="preserve"> </w:t>
      </w:r>
      <w:r>
        <w:t>объекте,</w:t>
      </w:r>
      <w:r>
        <w:rPr>
          <w:spacing w:val="64"/>
        </w:rPr>
        <w:t xml:space="preserve"> </w:t>
      </w:r>
      <w:r>
        <w:t>физическом</w:t>
      </w:r>
      <w:r>
        <w:rPr>
          <w:spacing w:val="64"/>
        </w:rPr>
        <w:t xml:space="preserve"> </w:t>
      </w:r>
      <w:r>
        <w:t>явлении,</w:t>
      </w:r>
      <w:r>
        <w:rPr>
          <w:spacing w:val="64"/>
        </w:rPr>
        <w:t xml:space="preserve"> </w:t>
      </w:r>
      <w:r>
        <w:t>возможности</w:t>
      </w:r>
      <w:r>
        <w:rPr>
          <w:spacing w:val="64"/>
        </w:rPr>
        <w:t xml:space="preserve"> </w:t>
      </w:r>
      <w:r>
        <w:rPr>
          <w:spacing w:val="-5"/>
        </w:rPr>
        <w:t>их</w:t>
      </w:r>
    </w:p>
    <w:p w14:paraId="323B2FBC" w14:textId="77777777" w:rsidR="00144E31" w:rsidRDefault="00144E31" w:rsidP="00144E31">
      <w:pPr>
        <w:pStyle w:val="a5"/>
        <w:jc w:val="both"/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23A30475" w14:textId="77777777" w:rsidR="00144E31" w:rsidRDefault="00144E31" w:rsidP="00144E31">
      <w:pPr>
        <w:pStyle w:val="a5"/>
        <w:spacing w:before="67" w:line="360" w:lineRule="auto"/>
        <w:ind w:left="143" w:right="138"/>
        <w:jc w:val="both"/>
      </w:pPr>
      <w:r>
        <w:lastRenderedPageBreak/>
        <w:t>математического моделирования, анализа собранной информации и ее обобщения, выделения фактов, предназначенных для практического использования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какой-либо</w:t>
      </w:r>
      <w:r>
        <w:rPr>
          <w:spacing w:val="80"/>
        </w:rPr>
        <w:t xml:space="preserve"> </w:t>
      </w:r>
      <w:r>
        <w:t>области.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этого</w:t>
      </w:r>
      <w:r>
        <w:rPr>
          <w:spacing w:val="80"/>
        </w:rPr>
        <w:t xml:space="preserve"> </w:t>
      </w:r>
      <w:r>
        <w:t>типа</w:t>
      </w:r>
      <w:r>
        <w:rPr>
          <w:spacing w:val="80"/>
        </w:rPr>
        <w:t xml:space="preserve"> </w:t>
      </w:r>
      <w:r>
        <w:t>требуют хорошо</w:t>
      </w:r>
      <w:r>
        <w:rPr>
          <w:spacing w:val="-6"/>
        </w:rPr>
        <w:t xml:space="preserve"> </w:t>
      </w:r>
      <w:r>
        <w:t>продуманной структуры, возможности систематической коррекции по</w:t>
      </w:r>
      <w:r>
        <w:rPr>
          <w:spacing w:val="68"/>
        </w:rPr>
        <w:t xml:space="preserve"> </w:t>
      </w:r>
      <w:r>
        <w:t>ходу</w:t>
      </w:r>
      <w:r>
        <w:rPr>
          <w:spacing w:val="-5"/>
        </w:rPr>
        <w:t xml:space="preserve"> </w:t>
      </w:r>
      <w:r>
        <w:t>работы</w:t>
      </w:r>
      <w:r>
        <w:rPr>
          <w:spacing w:val="69"/>
        </w:rPr>
        <w:t xml:space="preserve"> </w:t>
      </w:r>
      <w:r>
        <w:t>над</w:t>
      </w:r>
      <w:r>
        <w:rPr>
          <w:spacing w:val="70"/>
        </w:rPr>
        <w:t xml:space="preserve"> </w:t>
      </w:r>
      <w:r>
        <w:t>проектом.</w:t>
      </w:r>
      <w:r>
        <w:rPr>
          <w:spacing w:val="68"/>
        </w:rPr>
        <w:t xml:space="preserve"> </w:t>
      </w:r>
      <w:r>
        <w:t>Такие</w:t>
      </w:r>
      <w:r>
        <w:rPr>
          <w:spacing w:val="67"/>
        </w:rPr>
        <w:t xml:space="preserve"> </w:t>
      </w:r>
      <w:r>
        <w:t>проекты</w:t>
      </w:r>
      <w:r>
        <w:rPr>
          <w:spacing w:val="69"/>
        </w:rPr>
        <w:t xml:space="preserve"> </w:t>
      </w:r>
      <w:r>
        <w:t>могут</w:t>
      </w:r>
      <w:r>
        <w:rPr>
          <w:spacing w:val="68"/>
        </w:rPr>
        <w:t xml:space="preserve"> </w:t>
      </w:r>
      <w:r>
        <w:t>быть</w:t>
      </w:r>
      <w:r>
        <w:rPr>
          <w:spacing w:val="80"/>
        </w:rPr>
        <w:t xml:space="preserve"> </w:t>
      </w:r>
      <w:r>
        <w:t>интегрированы в исследовательские и стать их органичной частью.</w:t>
      </w:r>
    </w:p>
    <w:p w14:paraId="3FEEC915" w14:textId="77777777" w:rsidR="00144E31" w:rsidRDefault="00144E31" w:rsidP="00144E31">
      <w:pPr>
        <w:pStyle w:val="a5"/>
        <w:spacing w:before="2" w:line="360" w:lineRule="auto"/>
        <w:ind w:left="143" w:right="143" w:firstLine="707"/>
        <w:jc w:val="both"/>
      </w:pPr>
      <w:r>
        <w:t>Практико-ориентированный</w:t>
      </w:r>
      <w:r>
        <w:rPr>
          <w:spacing w:val="80"/>
        </w:rPr>
        <w:t xml:space="preserve"> </w:t>
      </w:r>
      <w:r>
        <w:t>проект</w:t>
      </w:r>
      <w:r>
        <w:rPr>
          <w:spacing w:val="80"/>
        </w:rPr>
        <w:t xml:space="preserve"> </w:t>
      </w:r>
      <w:r>
        <w:t>отличается</w:t>
      </w:r>
      <w:r>
        <w:rPr>
          <w:spacing w:val="80"/>
        </w:rPr>
        <w:t xml:space="preserve"> </w:t>
      </w:r>
      <w:r>
        <w:t>четко</w:t>
      </w:r>
      <w:r>
        <w:rPr>
          <w:spacing w:val="80"/>
        </w:rPr>
        <w:t xml:space="preserve"> </w:t>
      </w:r>
      <w:r>
        <w:t>обозначенным с</w:t>
      </w:r>
      <w:r>
        <w:rPr>
          <w:spacing w:val="40"/>
        </w:rPr>
        <w:t xml:space="preserve"> </w:t>
      </w:r>
      <w:r>
        <w:t>самого начала конечным</w:t>
      </w:r>
      <w:r>
        <w:rPr>
          <w:spacing w:val="40"/>
        </w:rPr>
        <w:t xml:space="preserve"> </w:t>
      </w:r>
      <w:r>
        <w:t>результатом деятельности участников проекта.</w:t>
      </w:r>
    </w:p>
    <w:p w14:paraId="46A4F688" w14:textId="77777777" w:rsidR="00144E31" w:rsidRDefault="00144E31" w:rsidP="00144E31">
      <w:pPr>
        <w:pStyle w:val="a5"/>
        <w:spacing w:line="321" w:lineRule="exact"/>
        <w:ind w:left="851"/>
        <w:jc w:val="both"/>
      </w:pPr>
      <w:r>
        <w:t>Процедуру</w:t>
      </w:r>
      <w:r>
        <w:rPr>
          <w:spacing w:val="60"/>
        </w:rPr>
        <w:t xml:space="preserve"> </w:t>
      </w:r>
      <w:r>
        <w:t>работы</w:t>
      </w:r>
      <w:r>
        <w:rPr>
          <w:spacing w:val="64"/>
        </w:rPr>
        <w:t xml:space="preserve"> </w:t>
      </w:r>
      <w:r>
        <w:t>над</w:t>
      </w:r>
      <w:r>
        <w:rPr>
          <w:spacing w:val="64"/>
        </w:rPr>
        <w:t xml:space="preserve"> </w:t>
      </w:r>
      <w:r>
        <w:t>проектом</w:t>
      </w:r>
      <w:r>
        <w:rPr>
          <w:spacing w:val="66"/>
        </w:rPr>
        <w:t xml:space="preserve"> </w:t>
      </w:r>
      <w:r>
        <w:t>можно</w:t>
      </w:r>
      <w:r>
        <w:rPr>
          <w:spacing w:val="64"/>
        </w:rPr>
        <w:t xml:space="preserve"> </w:t>
      </w:r>
      <w:r>
        <w:t>разбить</w:t>
      </w:r>
      <w:r>
        <w:rPr>
          <w:spacing w:val="72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6</w:t>
      </w:r>
      <w:r>
        <w:rPr>
          <w:spacing w:val="67"/>
        </w:rPr>
        <w:t xml:space="preserve"> </w:t>
      </w:r>
      <w:r>
        <w:rPr>
          <w:spacing w:val="-2"/>
        </w:rPr>
        <w:t>этапов:</w:t>
      </w:r>
    </w:p>
    <w:p w14:paraId="41929952" w14:textId="77777777" w:rsidR="00144E31" w:rsidRDefault="00144E31" w:rsidP="00144E31">
      <w:pPr>
        <w:pStyle w:val="3"/>
        <w:spacing w:before="171"/>
      </w:pPr>
      <w:r>
        <w:rPr>
          <w:spacing w:val="-2"/>
        </w:rPr>
        <w:t>подготовительный</w:t>
      </w:r>
    </w:p>
    <w:p w14:paraId="3010B76E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2"/>
        <w:ind w:left="862"/>
        <w:rPr>
          <w:sz w:val="28"/>
        </w:rPr>
      </w:pPr>
      <w:r>
        <w:rPr>
          <w:sz w:val="28"/>
        </w:rPr>
        <w:t>поиск</w:t>
      </w:r>
      <w:r>
        <w:rPr>
          <w:spacing w:val="-10"/>
          <w:sz w:val="28"/>
        </w:rPr>
        <w:t xml:space="preserve"> </w:t>
      </w:r>
      <w:r>
        <w:rPr>
          <w:sz w:val="28"/>
        </w:rPr>
        <w:t>проблемного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поля;</w:t>
      </w:r>
    </w:p>
    <w:p w14:paraId="0C59CC3C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8"/>
        <w:ind w:left="862"/>
        <w:rPr>
          <w:sz w:val="28"/>
        </w:rPr>
      </w:pPr>
      <w:r>
        <w:rPr>
          <w:sz w:val="28"/>
        </w:rPr>
        <w:t>выбор</w:t>
      </w:r>
      <w:r>
        <w:rPr>
          <w:spacing w:val="-1"/>
          <w:sz w:val="28"/>
        </w:rPr>
        <w:t xml:space="preserve"> </w:t>
      </w:r>
      <w:r>
        <w:rPr>
          <w:sz w:val="28"/>
        </w:rPr>
        <w:t>темы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конкретизация;</w:t>
      </w:r>
    </w:p>
    <w:p w14:paraId="6BFCC208" w14:textId="77777777" w:rsidR="00144E31" w:rsidRDefault="00144E31" w:rsidP="00144E31">
      <w:pPr>
        <w:pStyle w:val="3"/>
        <w:spacing w:before="170"/>
      </w:pPr>
      <w:r>
        <w:rPr>
          <w:spacing w:val="-2"/>
        </w:rPr>
        <w:t>поисковый</w:t>
      </w:r>
    </w:p>
    <w:p w14:paraId="5AAC9B80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2"/>
        <w:ind w:left="862"/>
        <w:rPr>
          <w:sz w:val="28"/>
        </w:rPr>
      </w:pPr>
      <w:r>
        <w:rPr>
          <w:sz w:val="28"/>
        </w:rPr>
        <w:t>уточнение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поля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темы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проекта,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конкретизация;</w:t>
      </w:r>
    </w:p>
    <w:p w14:paraId="2AD65B3D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проблемы;</w:t>
      </w:r>
    </w:p>
    <w:p w14:paraId="7C76EF8D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8"/>
        <w:ind w:left="862"/>
        <w:rPr>
          <w:sz w:val="28"/>
        </w:rPr>
      </w:pPr>
      <w:r>
        <w:rPr>
          <w:sz w:val="28"/>
        </w:rPr>
        <w:t>постановка</w:t>
      </w:r>
      <w:r>
        <w:rPr>
          <w:spacing w:val="-7"/>
          <w:sz w:val="28"/>
        </w:rPr>
        <w:t xml:space="preserve"> </w:t>
      </w:r>
      <w:r>
        <w:rPr>
          <w:sz w:val="28"/>
        </w:rPr>
        <w:t>цели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79D0DD7E" w14:textId="77777777" w:rsidR="00144E31" w:rsidRDefault="00144E31" w:rsidP="00144E31">
      <w:pPr>
        <w:pStyle w:val="3"/>
      </w:pPr>
      <w:r>
        <w:rPr>
          <w:spacing w:val="-2"/>
        </w:rPr>
        <w:t>аналитический</w:t>
      </w:r>
    </w:p>
    <w:p w14:paraId="5CCE32EB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3"/>
        <w:ind w:left="862"/>
        <w:rPr>
          <w:sz w:val="28"/>
        </w:rPr>
      </w:pPr>
      <w:r>
        <w:rPr>
          <w:sz w:val="28"/>
        </w:rPr>
        <w:t>анализ</w:t>
      </w:r>
      <w:r>
        <w:rPr>
          <w:spacing w:val="-8"/>
          <w:sz w:val="28"/>
        </w:rPr>
        <w:t xml:space="preserve"> </w:t>
      </w:r>
      <w:r>
        <w:rPr>
          <w:sz w:val="28"/>
        </w:rPr>
        <w:t>имеющейся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14:paraId="6D843CDB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поиск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лакун;</w:t>
      </w:r>
    </w:p>
    <w:p w14:paraId="051F9573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сбор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14:paraId="27B501DE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  <w:tab w:val="left" w:pos="1812"/>
          <w:tab w:val="left" w:pos="3737"/>
          <w:tab w:val="left" w:pos="4929"/>
          <w:tab w:val="left" w:pos="6603"/>
          <w:tab w:val="left" w:pos="7415"/>
          <w:tab w:val="left" w:pos="8602"/>
        </w:tabs>
        <w:spacing w:before="159" w:line="352" w:lineRule="auto"/>
        <w:ind w:left="862" w:right="144"/>
        <w:rPr>
          <w:sz w:val="28"/>
        </w:rPr>
      </w:pP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оптимального</w:t>
      </w:r>
      <w:r>
        <w:rPr>
          <w:sz w:val="28"/>
        </w:rPr>
        <w:tab/>
      </w:r>
      <w:r>
        <w:rPr>
          <w:spacing w:val="-2"/>
          <w:sz w:val="28"/>
        </w:rPr>
        <w:t>способа</w:t>
      </w:r>
      <w:r>
        <w:rPr>
          <w:sz w:val="28"/>
        </w:rPr>
        <w:tab/>
      </w:r>
      <w:r>
        <w:rPr>
          <w:spacing w:val="-2"/>
          <w:sz w:val="28"/>
        </w:rPr>
        <w:t>достижения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проекта</w:t>
      </w:r>
      <w:r>
        <w:rPr>
          <w:sz w:val="28"/>
        </w:rPr>
        <w:tab/>
      </w:r>
      <w:r>
        <w:rPr>
          <w:spacing w:val="-2"/>
          <w:sz w:val="28"/>
        </w:rPr>
        <w:t xml:space="preserve">(анализ </w:t>
      </w:r>
      <w:r>
        <w:rPr>
          <w:sz w:val="28"/>
        </w:rPr>
        <w:t>альтернативных решений), построение алгоритма деятельности;</w:t>
      </w:r>
    </w:p>
    <w:p w14:paraId="6615781D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  <w:tab w:val="left" w:pos="2551"/>
          <w:tab w:val="left" w:pos="3470"/>
          <w:tab w:val="left" w:pos="5066"/>
          <w:tab w:val="left" w:pos="6313"/>
          <w:tab w:val="left" w:pos="7825"/>
        </w:tabs>
        <w:spacing w:before="9" w:line="352" w:lineRule="auto"/>
        <w:ind w:left="862" w:right="137"/>
        <w:rPr>
          <w:sz w:val="28"/>
        </w:rPr>
      </w:pPr>
      <w:r>
        <w:rPr>
          <w:spacing w:val="-2"/>
          <w:sz w:val="28"/>
        </w:rPr>
        <w:t>составление</w:t>
      </w:r>
      <w:r>
        <w:rPr>
          <w:sz w:val="28"/>
        </w:rPr>
        <w:tab/>
      </w:r>
      <w:r>
        <w:rPr>
          <w:spacing w:val="-4"/>
          <w:sz w:val="28"/>
        </w:rPr>
        <w:t>плана</w:t>
      </w:r>
      <w:r>
        <w:rPr>
          <w:sz w:val="28"/>
        </w:rPr>
        <w:tab/>
      </w:r>
      <w:r>
        <w:rPr>
          <w:spacing w:val="-2"/>
          <w:sz w:val="28"/>
        </w:rPr>
        <w:t>реализации</w:t>
      </w:r>
      <w:r>
        <w:rPr>
          <w:sz w:val="28"/>
        </w:rPr>
        <w:tab/>
      </w:r>
      <w:r>
        <w:rPr>
          <w:spacing w:val="-2"/>
          <w:sz w:val="28"/>
        </w:rPr>
        <w:t>проекта:</w:t>
      </w:r>
      <w:r>
        <w:rPr>
          <w:sz w:val="28"/>
        </w:rPr>
        <w:tab/>
      </w:r>
      <w:r>
        <w:rPr>
          <w:spacing w:val="-2"/>
          <w:sz w:val="28"/>
        </w:rPr>
        <w:t>пошаговое</w:t>
      </w:r>
      <w:r>
        <w:rPr>
          <w:sz w:val="28"/>
        </w:rPr>
        <w:tab/>
      </w:r>
      <w:r>
        <w:rPr>
          <w:spacing w:val="-2"/>
          <w:sz w:val="28"/>
        </w:rPr>
        <w:t>планирование работ;</w:t>
      </w:r>
    </w:p>
    <w:p w14:paraId="60ADE1E6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8"/>
        <w:ind w:left="862"/>
        <w:rPr>
          <w:sz w:val="28"/>
        </w:rPr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ресурсов;</w:t>
      </w:r>
    </w:p>
    <w:p w14:paraId="09C02DF1" w14:textId="77777777" w:rsidR="00144E31" w:rsidRDefault="00144E31" w:rsidP="00144E31">
      <w:pPr>
        <w:pStyle w:val="3"/>
        <w:spacing w:before="168"/>
      </w:pPr>
      <w:r>
        <w:rPr>
          <w:spacing w:val="-2"/>
        </w:rPr>
        <w:t>практический</w:t>
      </w:r>
    </w:p>
    <w:p w14:paraId="2CAF33EB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4"/>
        <w:ind w:left="862"/>
        <w:rPr>
          <w:sz w:val="28"/>
        </w:rPr>
      </w:pPr>
      <w:r>
        <w:rPr>
          <w:sz w:val="28"/>
        </w:rPr>
        <w:t>выполнение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запланированных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операций;</w:t>
      </w:r>
    </w:p>
    <w:p w14:paraId="58678F25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текущий</w:t>
      </w:r>
      <w:r>
        <w:rPr>
          <w:spacing w:val="-8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17EB50F1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внесение</w:t>
      </w:r>
      <w:r>
        <w:rPr>
          <w:spacing w:val="-6"/>
          <w:sz w:val="28"/>
        </w:rPr>
        <w:t xml:space="preserve"> </w:t>
      </w:r>
      <w:r>
        <w:rPr>
          <w:sz w:val="28"/>
        </w:rPr>
        <w:t>(при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необходимости)</w:t>
      </w:r>
      <w:r>
        <w:rPr>
          <w:spacing w:val="-6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разработку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398CE081" w14:textId="77777777" w:rsidR="00144E31" w:rsidRDefault="00144E31" w:rsidP="00144E31">
      <w:pPr>
        <w:pStyle w:val="a8"/>
        <w:rPr>
          <w:sz w:val="28"/>
        </w:rPr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6C8D7C1E" w14:textId="77777777" w:rsidR="00144E31" w:rsidRDefault="00144E31" w:rsidP="00144E31">
      <w:pPr>
        <w:pStyle w:val="3"/>
        <w:spacing w:before="74"/>
      </w:pPr>
      <w:r>
        <w:rPr>
          <w:spacing w:val="-2"/>
        </w:rPr>
        <w:lastRenderedPageBreak/>
        <w:t>презентационный</w:t>
      </w:r>
    </w:p>
    <w:p w14:paraId="0ADF8124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5"/>
        <w:ind w:left="862"/>
        <w:rPr>
          <w:sz w:val="28"/>
        </w:rPr>
      </w:pPr>
      <w:r>
        <w:rPr>
          <w:sz w:val="28"/>
        </w:rPr>
        <w:t>подготовка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презентационных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материалов;</w:t>
      </w:r>
    </w:p>
    <w:p w14:paraId="3B69E778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презентация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68E1B292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изучение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358C6BEC" w14:textId="77777777" w:rsidR="00144E31" w:rsidRDefault="00144E31" w:rsidP="00144E31">
      <w:pPr>
        <w:pStyle w:val="3"/>
      </w:pPr>
      <w:r>
        <w:rPr>
          <w:spacing w:val="-2"/>
        </w:rPr>
        <w:t>контрольный</w:t>
      </w:r>
    </w:p>
    <w:p w14:paraId="67151140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2"/>
        <w:ind w:left="862"/>
        <w:rPr>
          <w:sz w:val="28"/>
        </w:rPr>
      </w:pPr>
      <w:r>
        <w:rPr>
          <w:sz w:val="28"/>
        </w:rPr>
        <w:t>анализ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2E43C042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 w14:paraId="78336F0D" w14:textId="77777777" w:rsidR="00144E31" w:rsidRDefault="00144E31" w:rsidP="00144E31">
      <w:pPr>
        <w:pStyle w:val="a5"/>
      </w:pPr>
    </w:p>
    <w:p w14:paraId="68384613" w14:textId="77777777" w:rsidR="00144E31" w:rsidRDefault="00144E31" w:rsidP="00144E31">
      <w:pPr>
        <w:pStyle w:val="a5"/>
        <w:spacing w:before="5"/>
      </w:pPr>
    </w:p>
    <w:p w14:paraId="51E52696" w14:textId="77777777" w:rsidR="00144E31" w:rsidRDefault="00144E31" w:rsidP="00144E31">
      <w:pPr>
        <w:pStyle w:val="1"/>
        <w:numPr>
          <w:ilvl w:val="1"/>
          <w:numId w:val="1"/>
        </w:numPr>
        <w:tabs>
          <w:tab w:val="left" w:pos="1374"/>
          <w:tab w:val="left" w:pos="2452"/>
        </w:tabs>
        <w:spacing w:line="360" w:lineRule="auto"/>
        <w:ind w:right="1091" w:hanging="1357"/>
      </w:pPr>
      <w:r>
        <w:t>ПРОБЛЕМАТИКА,</w:t>
      </w:r>
      <w:r>
        <w:rPr>
          <w:spacing w:val="-9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ТЕМЫ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РУКОВОДСТВО ИНДИВИДУАЛЬНЫМ ПРОЕКТОМ</w:t>
      </w:r>
    </w:p>
    <w:p w14:paraId="5F06209B" w14:textId="77777777" w:rsidR="00144E31" w:rsidRDefault="00144E31" w:rsidP="00144E31">
      <w:pPr>
        <w:pStyle w:val="a5"/>
        <w:spacing w:before="157"/>
        <w:rPr>
          <w:b/>
        </w:rPr>
      </w:pPr>
    </w:p>
    <w:p w14:paraId="091DCB87" w14:textId="77777777" w:rsidR="00144E31" w:rsidRDefault="00144E31" w:rsidP="00144E31">
      <w:pPr>
        <w:pStyle w:val="a5"/>
        <w:tabs>
          <w:tab w:val="left" w:pos="1835"/>
          <w:tab w:val="left" w:pos="2576"/>
          <w:tab w:val="left" w:pos="2732"/>
          <w:tab w:val="left" w:pos="4549"/>
          <w:tab w:val="left" w:pos="5307"/>
          <w:tab w:val="left" w:pos="6080"/>
          <w:tab w:val="left" w:pos="6148"/>
          <w:tab w:val="left" w:pos="6680"/>
          <w:tab w:val="left" w:pos="6856"/>
          <w:tab w:val="left" w:pos="8213"/>
          <w:tab w:val="left" w:pos="8428"/>
          <w:tab w:val="left" w:pos="8626"/>
          <w:tab w:val="left" w:pos="8942"/>
        </w:tabs>
        <w:spacing w:before="1" w:line="360" w:lineRule="auto"/>
        <w:ind w:left="143" w:right="138" w:firstLine="707"/>
      </w:pPr>
      <w:r>
        <w:t>При</w:t>
      </w:r>
      <w:r>
        <w:rPr>
          <w:spacing w:val="40"/>
        </w:rPr>
        <w:t xml:space="preserve"> </w:t>
      </w:r>
      <w:r>
        <w:t>определении</w:t>
      </w:r>
      <w:r>
        <w:rPr>
          <w:spacing w:val="40"/>
        </w:rPr>
        <w:t xml:space="preserve"> </w:t>
      </w:r>
      <w:r>
        <w:t>тематического</w:t>
      </w:r>
      <w:r>
        <w:rPr>
          <w:spacing w:val="40"/>
        </w:rPr>
        <w:t xml:space="preserve"> </w:t>
      </w:r>
      <w:r>
        <w:t>поля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 xml:space="preserve">опираться, </w:t>
      </w:r>
      <w:r>
        <w:rPr>
          <w:spacing w:val="-2"/>
        </w:rPr>
        <w:t>например,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потребности</w:t>
      </w:r>
      <w:r>
        <w:tab/>
      </w:r>
      <w:r>
        <w:rPr>
          <w:spacing w:val="-2"/>
        </w:rPr>
        <w:t>человека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различных</w:t>
      </w:r>
      <w:r>
        <w:tab/>
      </w:r>
      <w:r>
        <w:tab/>
      </w:r>
      <w:r>
        <w:rPr>
          <w:spacing w:val="-2"/>
        </w:rPr>
        <w:t xml:space="preserve">областях </w:t>
      </w:r>
      <w:r>
        <w:t>жизнедеятельности:</w:t>
      </w:r>
      <w:r>
        <w:rPr>
          <w:spacing w:val="40"/>
        </w:rPr>
        <w:t xml:space="preserve"> </w:t>
      </w:r>
      <w:r>
        <w:t>образование,</w:t>
      </w:r>
      <w:r>
        <w:rPr>
          <w:spacing w:val="40"/>
        </w:rPr>
        <w:t xml:space="preserve"> </w:t>
      </w:r>
      <w:r>
        <w:t>дом,</w:t>
      </w:r>
      <w:r>
        <w:rPr>
          <w:spacing w:val="40"/>
        </w:rPr>
        <w:t xml:space="preserve"> </w:t>
      </w:r>
      <w:r>
        <w:t>досуг,</w:t>
      </w:r>
      <w:r>
        <w:rPr>
          <w:spacing w:val="40"/>
        </w:rPr>
        <w:t xml:space="preserve"> </w:t>
      </w:r>
      <w:r>
        <w:t>отдых,</w:t>
      </w:r>
      <w:r>
        <w:rPr>
          <w:spacing w:val="40"/>
        </w:rPr>
        <w:t xml:space="preserve"> </w:t>
      </w:r>
      <w:r>
        <w:t>общественно</w:t>
      </w:r>
      <w:r>
        <w:rPr>
          <w:spacing w:val="40"/>
        </w:rPr>
        <w:t xml:space="preserve"> </w:t>
      </w:r>
      <w:r>
        <w:t>полезная деятельность,</w:t>
      </w:r>
      <w:r>
        <w:rPr>
          <w:spacing w:val="40"/>
        </w:rPr>
        <w:t xml:space="preserve"> </w:t>
      </w:r>
      <w:r>
        <w:t>производство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предпринимательство,</w:t>
      </w:r>
      <w:r>
        <w:tab/>
      </w:r>
      <w:r>
        <w:tab/>
      </w:r>
      <w:r>
        <w:rPr>
          <w:spacing w:val="-2"/>
        </w:rPr>
        <w:t>общение.</w:t>
      </w:r>
      <w:r>
        <w:tab/>
      </w:r>
      <w:r>
        <w:rPr>
          <w:spacing w:val="-4"/>
        </w:rPr>
        <w:t>При</w:t>
      </w:r>
      <w:r>
        <w:tab/>
      </w:r>
      <w:r>
        <w:rPr>
          <w:spacing w:val="-4"/>
        </w:rPr>
        <w:t xml:space="preserve">этом </w:t>
      </w:r>
      <w:r>
        <w:rPr>
          <w:spacing w:val="-2"/>
        </w:rPr>
        <w:t>основополагающим</w:t>
      </w:r>
      <w:r>
        <w:tab/>
      </w:r>
      <w:r>
        <w:tab/>
        <w:t>принципом должна</w:t>
      </w:r>
      <w:r>
        <w:tab/>
      </w:r>
      <w:r>
        <w:rPr>
          <w:spacing w:val="-2"/>
        </w:rPr>
        <w:t>стать</w:t>
      </w:r>
      <w:r>
        <w:tab/>
      </w:r>
      <w:r>
        <w:tab/>
      </w:r>
      <w:r>
        <w:rPr>
          <w:spacing w:val="-2"/>
        </w:rPr>
        <w:t>самостоятельность</w:t>
      </w:r>
      <w:r>
        <w:tab/>
      </w:r>
      <w:r>
        <w:tab/>
      </w:r>
      <w:r>
        <w:rPr>
          <w:spacing w:val="-2"/>
        </w:rPr>
        <w:t xml:space="preserve">выбора </w:t>
      </w:r>
      <w:r>
        <w:t>обучающегося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для формирования его ответственности за процесс и результат работы.</w:t>
      </w:r>
    </w:p>
    <w:p w14:paraId="5715BF20" w14:textId="77777777" w:rsidR="00144E31" w:rsidRDefault="00144E31" w:rsidP="00144E31">
      <w:pPr>
        <w:pStyle w:val="a5"/>
        <w:spacing w:before="1" w:line="360" w:lineRule="auto"/>
        <w:ind w:left="143" w:right="136" w:firstLine="707"/>
        <w:jc w:val="both"/>
      </w:pPr>
      <w:r>
        <w:t>Первая ступень в процессе выполнения проекта – поиск проблемы. Найти проблему, которую можно исследовать и которую хотелось бы разрешить. Нужно четко сформулировать проблему проекта.</w:t>
      </w:r>
    </w:p>
    <w:p w14:paraId="78521A98" w14:textId="77777777" w:rsidR="00144E31" w:rsidRDefault="00144E31" w:rsidP="00144E31">
      <w:pPr>
        <w:pStyle w:val="a5"/>
        <w:spacing w:line="360" w:lineRule="auto"/>
        <w:ind w:left="143" w:right="146" w:firstLine="707"/>
        <w:jc w:val="both"/>
      </w:pPr>
      <w:r>
        <w:t>Тематика индивидуального проекта непосредственно связана с постановкой проблемы проекта.</w:t>
      </w:r>
    </w:p>
    <w:p w14:paraId="00D32F9C" w14:textId="77777777" w:rsidR="00144E31" w:rsidRDefault="00144E31" w:rsidP="00144E31">
      <w:pPr>
        <w:pStyle w:val="a5"/>
        <w:spacing w:line="360" w:lineRule="auto"/>
        <w:ind w:left="143" w:right="136" w:firstLine="707"/>
        <w:jc w:val="both"/>
      </w:pPr>
      <w:r>
        <w:t>Тематика</w:t>
      </w:r>
      <w:r>
        <w:rPr>
          <w:spacing w:val="40"/>
        </w:rPr>
        <w:t xml:space="preserve"> </w:t>
      </w:r>
      <w:r>
        <w:t>индивидуальных</w:t>
      </w:r>
      <w:r>
        <w:rPr>
          <w:spacing w:val="40"/>
        </w:rPr>
        <w:t xml:space="preserve"> </w:t>
      </w:r>
      <w:r>
        <w:t>проектов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дисциплинам</w:t>
      </w:r>
      <w:r>
        <w:rPr>
          <w:spacing w:val="80"/>
        </w:rPr>
        <w:t xml:space="preserve"> </w:t>
      </w:r>
      <w:r>
        <w:t>разрабатывается преподавателями</w:t>
      </w:r>
      <w:r>
        <w:rPr>
          <w:spacing w:val="40"/>
        </w:rPr>
        <w:t xml:space="preserve"> </w:t>
      </w:r>
      <w:r>
        <w:t>методического</w:t>
      </w:r>
      <w:r>
        <w:rPr>
          <w:spacing w:val="40"/>
        </w:rPr>
        <w:t xml:space="preserve"> </w:t>
      </w:r>
      <w:r>
        <w:t>объединения и утверждается на методическом совете техникума. Перечень тем индивидуальных проектов ежегодно обновляется (Приложение 1).</w:t>
      </w:r>
    </w:p>
    <w:p w14:paraId="40D626D9" w14:textId="77777777" w:rsidR="00144E31" w:rsidRDefault="00144E31" w:rsidP="00144E31">
      <w:pPr>
        <w:pStyle w:val="a5"/>
        <w:spacing w:line="360" w:lineRule="auto"/>
        <w:ind w:left="143" w:right="136" w:firstLine="707"/>
        <w:jc w:val="both"/>
      </w:pPr>
      <w:r>
        <w:t>Тематика индивидуальных проектов доводится до сведения обучающихся</w:t>
      </w:r>
      <w:r>
        <w:rPr>
          <w:spacing w:val="40"/>
        </w:rPr>
        <w:t xml:space="preserve"> </w:t>
      </w:r>
      <w:r>
        <w:t>не позднее, чем за 2 месяца до начала их выполнения.</w:t>
      </w:r>
    </w:p>
    <w:p w14:paraId="729D2EFE" w14:textId="77777777" w:rsidR="00144E31" w:rsidRDefault="00144E31" w:rsidP="00144E31">
      <w:pPr>
        <w:pStyle w:val="a5"/>
        <w:spacing w:line="360" w:lineRule="auto"/>
        <w:jc w:val="both"/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1320BB9D" w14:textId="77777777" w:rsidR="00144E31" w:rsidRDefault="00144E31" w:rsidP="00144E31">
      <w:pPr>
        <w:pStyle w:val="a5"/>
        <w:tabs>
          <w:tab w:val="left" w:pos="3774"/>
          <w:tab w:val="left" w:pos="6272"/>
          <w:tab w:val="left" w:pos="7487"/>
          <w:tab w:val="left" w:pos="8880"/>
        </w:tabs>
        <w:spacing w:before="67" w:line="362" w:lineRule="auto"/>
        <w:ind w:left="143" w:right="142" w:firstLine="707"/>
      </w:pPr>
      <w:r>
        <w:rPr>
          <w:spacing w:val="-2"/>
        </w:rPr>
        <w:lastRenderedPageBreak/>
        <w:t>Обучающемуся</w:t>
      </w:r>
      <w:r>
        <w:tab/>
      </w:r>
      <w:r>
        <w:rPr>
          <w:spacing w:val="-2"/>
        </w:rPr>
        <w:t>предоставляется</w:t>
      </w:r>
      <w:r>
        <w:tab/>
      </w:r>
      <w:r>
        <w:rPr>
          <w:spacing w:val="-2"/>
        </w:rPr>
        <w:t>право</w:t>
      </w:r>
      <w:r>
        <w:tab/>
      </w:r>
      <w:r>
        <w:rPr>
          <w:spacing w:val="-2"/>
        </w:rPr>
        <w:t>выбора</w:t>
      </w:r>
      <w:r>
        <w:tab/>
      </w:r>
      <w:r>
        <w:rPr>
          <w:spacing w:val="-4"/>
        </w:rPr>
        <w:t xml:space="preserve">темы </w:t>
      </w:r>
      <w:r>
        <w:t>индивидуального проекта.</w:t>
      </w:r>
    </w:p>
    <w:p w14:paraId="69CA3AE4" w14:textId="77777777" w:rsidR="00144E31" w:rsidRDefault="00144E31" w:rsidP="00144E31">
      <w:pPr>
        <w:pStyle w:val="a5"/>
        <w:tabs>
          <w:tab w:val="left" w:pos="2020"/>
          <w:tab w:val="left" w:pos="2208"/>
          <w:tab w:val="left" w:pos="3183"/>
          <w:tab w:val="left" w:pos="3499"/>
          <w:tab w:val="left" w:pos="5143"/>
          <w:tab w:val="left" w:pos="5821"/>
          <w:tab w:val="left" w:pos="5925"/>
          <w:tab w:val="left" w:pos="6927"/>
          <w:tab w:val="left" w:pos="7320"/>
          <w:tab w:val="left" w:pos="8425"/>
          <w:tab w:val="left" w:pos="9360"/>
        </w:tabs>
        <w:spacing w:line="360" w:lineRule="auto"/>
        <w:ind w:left="143" w:right="140" w:firstLine="707"/>
      </w:pPr>
      <w:r>
        <w:t>Основным</w:t>
      </w:r>
      <w:r>
        <w:rPr>
          <w:spacing w:val="40"/>
        </w:rPr>
        <w:t xml:space="preserve"> </w:t>
      </w:r>
      <w:r>
        <w:t>критерием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выборе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служит</w:t>
      </w:r>
      <w:r>
        <w:rPr>
          <w:spacing w:val="40"/>
        </w:rPr>
        <w:t xml:space="preserve"> </w:t>
      </w:r>
      <w:r>
        <w:t>познавательный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практический</w:t>
      </w:r>
      <w:r>
        <w:tab/>
      </w:r>
      <w:r>
        <w:rPr>
          <w:spacing w:val="-2"/>
        </w:rPr>
        <w:t>интерес</w:t>
      </w:r>
      <w:r>
        <w:tab/>
      </w:r>
      <w:r>
        <w:rPr>
          <w:spacing w:val="-2"/>
        </w:rPr>
        <w:t>обучающихся.</w:t>
      </w:r>
      <w:r>
        <w:tab/>
      </w:r>
      <w:r>
        <w:rPr>
          <w:spacing w:val="-4"/>
        </w:rPr>
        <w:t>Это</w:t>
      </w:r>
      <w:r>
        <w:tab/>
      </w:r>
      <w:r>
        <w:rPr>
          <w:spacing w:val="-2"/>
        </w:rPr>
        <w:t>относится,</w:t>
      </w:r>
      <w:r>
        <w:tab/>
      </w:r>
      <w:r>
        <w:rPr>
          <w:spacing w:val="-2"/>
        </w:rPr>
        <w:t>прежде</w:t>
      </w:r>
      <w:r>
        <w:tab/>
      </w:r>
      <w:r>
        <w:rPr>
          <w:spacing w:val="-2"/>
        </w:rPr>
        <w:t>всего,</w:t>
      </w:r>
      <w:r>
        <w:tab/>
      </w:r>
      <w:r>
        <w:rPr>
          <w:spacing w:val="-10"/>
        </w:rPr>
        <w:t xml:space="preserve">к </w:t>
      </w:r>
      <w:r>
        <w:rPr>
          <w:spacing w:val="-2"/>
        </w:rPr>
        <w:t>обучающимся,</w:t>
      </w:r>
      <w:r>
        <w:tab/>
      </w:r>
      <w:r>
        <w:tab/>
      </w:r>
      <w:r>
        <w:rPr>
          <w:spacing w:val="-2"/>
        </w:rPr>
        <w:t>которые</w:t>
      </w:r>
      <w:r>
        <w:tab/>
      </w:r>
      <w:r>
        <w:rPr>
          <w:spacing w:val="-2"/>
        </w:rPr>
        <w:t>продолжительное</w:t>
      </w:r>
      <w:r>
        <w:tab/>
      </w:r>
      <w:r>
        <w:tab/>
      </w:r>
      <w:r>
        <w:rPr>
          <w:spacing w:val="-2"/>
        </w:rPr>
        <w:t>время</w:t>
      </w:r>
      <w:r>
        <w:tab/>
      </w:r>
      <w:r>
        <w:rPr>
          <w:spacing w:val="-2"/>
        </w:rPr>
        <w:t>целеустремленно,</w:t>
      </w:r>
      <w:r>
        <w:tab/>
      </w:r>
      <w:r>
        <w:rPr>
          <w:spacing w:val="-62"/>
        </w:rPr>
        <w:t xml:space="preserve"> </w:t>
      </w:r>
      <w:r>
        <w:rPr>
          <w:spacing w:val="-2"/>
        </w:rPr>
        <w:t xml:space="preserve">с </w:t>
      </w:r>
      <w:r>
        <w:t>интересом собирали и обрабатывали материал по той или иной теме.</w:t>
      </w:r>
    </w:p>
    <w:p w14:paraId="0E423A43" w14:textId="77777777" w:rsidR="00144E31" w:rsidRDefault="00144E31" w:rsidP="00144E31">
      <w:pPr>
        <w:pStyle w:val="a5"/>
        <w:spacing w:line="360" w:lineRule="auto"/>
        <w:ind w:left="143" w:right="139" w:firstLine="707"/>
        <w:jc w:val="both"/>
      </w:pPr>
      <w:r>
        <w:t>Выбор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индивидуального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сопровождается</w:t>
      </w:r>
      <w:r>
        <w:rPr>
          <w:spacing w:val="80"/>
        </w:rPr>
        <w:t xml:space="preserve"> </w:t>
      </w:r>
      <w:r>
        <w:t>консультацией руководителя проекта, в ходе которой разъясняются назначение и задачи, структура и объем работы, принципы разработки и оформления,</w:t>
      </w:r>
      <w:r>
        <w:rPr>
          <w:spacing w:val="80"/>
        </w:rPr>
        <w:t xml:space="preserve"> </w:t>
      </w:r>
      <w:r>
        <w:t>примерное распределение</w:t>
      </w:r>
      <w:r>
        <w:rPr>
          <w:spacing w:val="80"/>
        </w:rPr>
        <w:t xml:space="preserve"> </w:t>
      </w:r>
      <w:r>
        <w:t>времени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выполнение</w:t>
      </w:r>
      <w:r>
        <w:rPr>
          <w:spacing w:val="80"/>
        </w:rPr>
        <w:t xml:space="preserve"> </w:t>
      </w:r>
      <w:r>
        <w:t>отдельных частей в соответствии с методическими рекомендациями по выполнению и защите проектов.</w:t>
      </w:r>
    </w:p>
    <w:p w14:paraId="1DC1D25E" w14:textId="77777777" w:rsidR="00144E31" w:rsidRDefault="00144E31" w:rsidP="00144E31">
      <w:pPr>
        <w:pStyle w:val="a5"/>
        <w:spacing w:line="322" w:lineRule="exact"/>
        <w:ind w:left="851"/>
        <w:jc w:val="both"/>
      </w:pPr>
      <w:r>
        <w:t>Основными</w:t>
      </w:r>
      <w:r>
        <w:rPr>
          <w:spacing w:val="-7"/>
        </w:rPr>
        <w:t xml:space="preserve"> </w:t>
      </w:r>
      <w:r>
        <w:t>функциями</w:t>
      </w:r>
      <w:r>
        <w:rPr>
          <w:spacing w:val="-10"/>
        </w:rPr>
        <w:t xml:space="preserve"> </w:t>
      </w:r>
      <w:r>
        <w:t>руководителя</w:t>
      </w:r>
      <w:r>
        <w:rPr>
          <w:spacing w:val="-11"/>
        </w:rPr>
        <w:t xml:space="preserve"> </w:t>
      </w:r>
      <w:r>
        <w:t>проекта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14:paraId="2FB01234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  <w:tab w:val="left" w:pos="3260"/>
          <w:tab w:val="left" w:pos="3759"/>
          <w:tab w:val="left" w:pos="5095"/>
          <w:tab w:val="left" w:pos="6718"/>
          <w:tab w:val="left" w:pos="7075"/>
        </w:tabs>
        <w:spacing w:before="157" w:line="350" w:lineRule="auto"/>
        <w:ind w:left="862" w:right="145"/>
        <w:rPr>
          <w:sz w:val="28"/>
        </w:rPr>
      </w:pPr>
      <w:r>
        <w:rPr>
          <w:spacing w:val="-2"/>
          <w:sz w:val="28"/>
        </w:rPr>
        <w:t>консультирование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вопросам</w:t>
      </w:r>
      <w:r>
        <w:rPr>
          <w:sz w:val="28"/>
        </w:rPr>
        <w:tab/>
      </w:r>
      <w:r>
        <w:rPr>
          <w:spacing w:val="-2"/>
          <w:sz w:val="28"/>
        </w:rPr>
        <w:t>содержания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последовательности </w:t>
      </w:r>
      <w:r>
        <w:rPr>
          <w:sz w:val="28"/>
        </w:rPr>
        <w:t>выполнения индивидуального проекта;</w:t>
      </w:r>
    </w:p>
    <w:p w14:paraId="10B71542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4"/>
        <w:ind w:left="862"/>
        <w:rPr>
          <w:sz w:val="28"/>
        </w:rPr>
      </w:pPr>
      <w:r>
        <w:rPr>
          <w:sz w:val="28"/>
        </w:rPr>
        <w:t>оказание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9"/>
          <w:sz w:val="28"/>
        </w:rPr>
        <w:t xml:space="preserve"> </w:t>
      </w:r>
      <w:r>
        <w:rPr>
          <w:sz w:val="28"/>
        </w:rPr>
        <w:t>обучающемуся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подборе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литературы;</w:t>
      </w:r>
    </w:p>
    <w:p w14:paraId="5AB73993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контроль</w:t>
      </w:r>
      <w:r>
        <w:rPr>
          <w:spacing w:val="-7"/>
          <w:sz w:val="28"/>
        </w:rPr>
        <w:t xml:space="preserve"> </w:t>
      </w:r>
      <w:r>
        <w:rPr>
          <w:sz w:val="28"/>
        </w:rPr>
        <w:t>хода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 w14:paraId="4228A9DF" w14:textId="77777777" w:rsidR="00144E31" w:rsidRDefault="00144E31" w:rsidP="00144E31">
      <w:pPr>
        <w:pStyle w:val="a5"/>
        <w:tabs>
          <w:tab w:val="left" w:pos="1994"/>
          <w:tab w:val="left" w:pos="3273"/>
          <w:tab w:val="left" w:pos="4299"/>
          <w:tab w:val="left" w:pos="6802"/>
          <w:tab w:val="left" w:pos="8150"/>
        </w:tabs>
        <w:spacing w:before="162" w:line="360" w:lineRule="auto"/>
        <w:ind w:left="143" w:right="146" w:firstLine="707"/>
      </w:pPr>
      <w:r>
        <w:rPr>
          <w:spacing w:val="-2"/>
        </w:rPr>
        <w:t>После</w:t>
      </w:r>
      <w:r>
        <w:tab/>
      </w:r>
      <w:r>
        <w:rPr>
          <w:spacing w:val="-2"/>
        </w:rPr>
        <w:t>выбора</w:t>
      </w:r>
      <w:r>
        <w:tab/>
      </w:r>
      <w:r>
        <w:rPr>
          <w:spacing w:val="-4"/>
        </w:rPr>
        <w:t>темы</w:t>
      </w:r>
      <w:r>
        <w:tab/>
      </w:r>
      <w:r>
        <w:rPr>
          <w:spacing w:val="-2"/>
        </w:rPr>
        <w:t>индивидуального</w:t>
      </w:r>
      <w:r>
        <w:tab/>
      </w:r>
      <w:r>
        <w:rPr>
          <w:spacing w:val="-2"/>
        </w:rPr>
        <w:t>проекта</w:t>
      </w:r>
      <w:r>
        <w:tab/>
      </w:r>
      <w:r>
        <w:rPr>
          <w:spacing w:val="-2"/>
        </w:rPr>
        <w:t xml:space="preserve">начинается </w:t>
      </w:r>
      <w:r>
        <w:t>самостоятельная работа обучающегося по выполнению.</w:t>
      </w:r>
    </w:p>
    <w:p w14:paraId="2D09B850" w14:textId="77777777" w:rsidR="00144E31" w:rsidRDefault="00144E31" w:rsidP="00144E31">
      <w:pPr>
        <w:pStyle w:val="a5"/>
      </w:pPr>
    </w:p>
    <w:p w14:paraId="68F0A8E8" w14:textId="77777777" w:rsidR="00144E31" w:rsidRDefault="00144E31" w:rsidP="00144E31">
      <w:pPr>
        <w:pStyle w:val="a5"/>
      </w:pPr>
    </w:p>
    <w:p w14:paraId="738CAFEF" w14:textId="77777777" w:rsidR="00144E31" w:rsidRDefault="00144E31" w:rsidP="00144E31">
      <w:pPr>
        <w:pStyle w:val="a5"/>
        <w:spacing w:before="5"/>
      </w:pPr>
    </w:p>
    <w:p w14:paraId="774653FD" w14:textId="77777777" w:rsidR="00144E31" w:rsidRDefault="00144E31" w:rsidP="00144E31">
      <w:pPr>
        <w:pStyle w:val="1"/>
        <w:spacing w:line="360" w:lineRule="auto"/>
        <w:ind w:left="1527" w:hanging="502"/>
      </w:pPr>
      <w:r>
        <w:t>2.</w:t>
      </w:r>
      <w:r>
        <w:rPr>
          <w:spacing w:val="-7"/>
        </w:rPr>
        <w:t xml:space="preserve"> </w:t>
      </w:r>
      <w:r>
        <w:t>СОСТАВ,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ОСНОВНЫХ ЭЛЕМЕНТОВ</w:t>
      </w:r>
      <w:r>
        <w:rPr>
          <w:spacing w:val="40"/>
        </w:rPr>
        <w:t xml:space="preserve"> </w:t>
      </w:r>
      <w:r>
        <w:t>ИНДИВИДУАЛЬНЫХ ПРОЕКТОВ</w:t>
      </w:r>
    </w:p>
    <w:p w14:paraId="60110DF7" w14:textId="77777777" w:rsidR="00144E31" w:rsidRDefault="00144E31" w:rsidP="00144E31">
      <w:pPr>
        <w:pStyle w:val="a5"/>
        <w:spacing w:before="114"/>
        <w:rPr>
          <w:b/>
        </w:rPr>
      </w:pPr>
    </w:p>
    <w:p w14:paraId="09519CB8" w14:textId="77777777" w:rsidR="00144E31" w:rsidRDefault="00144E31" w:rsidP="00144E31">
      <w:pPr>
        <w:pStyle w:val="a5"/>
        <w:spacing w:line="360" w:lineRule="auto"/>
        <w:ind w:left="143" w:right="138" w:firstLine="707"/>
        <w:jc w:val="both"/>
      </w:pPr>
      <w:r>
        <w:t>Содержание индивидуального проекта представляет собой составленный в определенном порядке развернутый перечень вопросов, которые должны быть освещены в каждом параграфе. Правильно построенное содержание служит организующим началом в работе обучающихся,</w:t>
      </w:r>
      <w:r>
        <w:rPr>
          <w:spacing w:val="40"/>
        </w:rPr>
        <w:t xml:space="preserve"> </w:t>
      </w:r>
      <w:r>
        <w:t>помогает систематизировать материал, обеспечивает последовательность его изложения.</w:t>
      </w:r>
    </w:p>
    <w:p w14:paraId="1AF5E61C" w14:textId="77777777" w:rsidR="00144E31" w:rsidRDefault="00144E31" w:rsidP="00144E31">
      <w:pPr>
        <w:pStyle w:val="a5"/>
        <w:spacing w:line="360" w:lineRule="auto"/>
        <w:jc w:val="both"/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66897A8A" w14:textId="77777777" w:rsidR="00144E31" w:rsidRDefault="00144E31" w:rsidP="00144E31">
      <w:pPr>
        <w:pStyle w:val="a5"/>
        <w:spacing w:before="67" w:line="362" w:lineRule="auto"/>
        <w:ind w:left="143" w:right="144" w:firstLine="707"/>
        <w:jc w:val="both"/>
      </w:pPr>
      <w:r>
        <w:lastRenderedPageBreak/>
        <w:t>Содержание индивидуального проекта обучающийся составляет совместно с руководителем, с учетом замысла и индивидуального подхода.</w:t>
      </w:r>
    </w:p>
    <w:p w14:paraId="432EED14" w14:textId="77777777" w:rsidR="00144E31" w:rsidRDefault="00144E31" w:rsidP="00144E31">
      <w:pPr>
        <w:pStyle w:val="a5"/>
        <w:spacing w:line="360" w:lineRule="auto"/>
        <w:ind w:left="143"/>
      </w:pPr>
      <w:r>
        <w:t>Однако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всем</w:t>
      </w:r>
      <w:r>
        <w:rPr>
          <w:spacing w:val="40"/>
        </w:rPr>
        <w:t xml:space="preserve"> </w:t>
      </w:r>
      <w:r>
        <w:t>многообразии</w:t>
      </w:r>
      <w:r>
        <w:rPr>
          <w:spacing w:val="40"/>
        </w:rPr>
        <w:t xml:space="preserve"> </w:t>
      </w:r>
      <w:r>
        <w:t>индивидуальных</w:t>
      </w:r>
      <w:r>
        <w:rPr>
          <w:spacing w:val="40"/>
        </w:rPr>
        <w:t xml:space="preserve"> </w:t>
      </w:r>
      <w:r>
        <w:t>подходов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содержанию проектов традиционным является следующий:</w:t>
      </w:r>
    </w:p>
    <w:p w14:paraId="7A49F626" w14:textId="77777777" w:rsidR="00144E31" w:rsidRDefault="00144E31" w:rsidP="00144E31">
      <w:pPr>
        <w:pStyle w:val="a5"/>
        <w:spacing w:line="362" w:lineRule="auto"/>
        <w:ind w:left="851" w:right="5891"/>
      </w:pPr>
      <w:r>
        <w:rPr>
          <w:spacing w:val="-2"/>
        </w:rPr>
        <w:t xml:space="preserve">ВВЕДЕНИЕ </w:t>
      </w:r>
      <w:r>
        <w:t>ОСНОВНАЯ</w:t>
      </w:r>
      <w:r>
        <w:rPr>
          <w:spacing w:val="-18"/>
        </w:rPr>
        <w:t xml:space="preserve"> </w:t>
      </w:r>
      <w:r>
        <w:t>ЧАСТЬ</w:t>
      </w:r>
    </w:p>
    <w:p w14:paraId="02750080" w14:textId="77777777" w:rsidR="00144E31" w:rsidRDefault="00144E31" w:rsidP="00144E31">
      <w:pPr>
        <w:pStyle w:val="a8"/>
        <w:numPr>
          <w:ilvl w:val="0"/>
          <w:numId w:val="2"/>
        </w:numPr>
        <w:tabs>
          <w:tab w:val="left" w:pos="1130"/>
        </w:tabs>
        <w:spacing w:before="0" w:line="317" w:lineRule="exact"/>
        <w:ind w:left="1130" w:hanging="279"/>
        <w:jc w:val="left"/>
        <w:rPr>
          <w:sz w:val="28"/>
        </w:rPr>
      </w:pPr>
      <w:r>
        <w:rPr>
          <w:sz w:val="28"/>
        </w:rPr>
        <w:t>(Полное</w:t>
      </w:r>
      <w:r>
        <w:rPr>
          <w:spacing w:val="-10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главы)</w:t>
      </w:r>
    </w:p>
    <w:p w14:paraId="5DA0E92B" w14:textId="77777777" w:rsidR="00144E31" w:rsidRDefault="00144E31" w:rsidP="00144E31">
      <w:pPr>
        <w:pStyle w:val="a8"/>
        <w:numPr>
          <w:ilvl w:val="0"/>
          <w:numId w:val="2"/>
        </w:numPr>
        <w:tabs>
          <w:tab w:val="left" w:pos="1130"/>
        </w:tabs>
        <w:spacing w:before="155" w:line="360" w:lineRule="auto"/>
        <w:ind w:left="851" w:right="4888" w:firstLine="0"/>
        <w:jc w:val="left"/>
        <w:rPr>
          <w:sz w:val="28"/>
        </w:rPr>
      </w:pPr>
      <w:r>
        <w:rPr>
          <w:sz w:val="28"/>
        </w:rPr>
        <w:t>(Полное</w:t>
      </w:r>
      <w:r>
        <w:rPr>
          <w:spacing w:val="-17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главы) </w:t>
      </w:r>
      <w:r>
        <w:rPr>
          <w:spacing w:val="-2"/>
          <w:sz w:val="28"/>
        </w:rPr>
        <w:t>ЗАКЛЮЧЕНИЕ</w:t>
      </w:r>
    </w:p>
    <w:p w14:paraId="011DF915" w14:textId="77777777" w:rsidR="00144E31" w:rsidRDefault="00144E31" w:rsidP="00144E31">
      <w:pPr>
        <w:pStyle w:val="a5"/>
        <w:spacing w:before="2" w:line="360" w:lineRule="auto"/>
        <w:ind w:left="851" w:right="943"/>
      </w:pPr>
      <w:r>
        <w:t>СПИСОК</w:t>
      </w:r>
      <w:r>
        <w:rPr>
          <w:spacing w:val="-17"/>
        </w:rPr>
        <w:t xml:space="preserve"> </w:t>
      </w:r>
      <w:r>
        <w:t>ИСПОЛЬЗОВАННЫХ</w:t>
      </w:r>
      <w:r>
        <w:rPr>
          <w:spacing w:val="-17"/>
        </w:rPr>
        <w:t xml:space="preserve"> </w:t>
      </w:r>
      <w:r>
        <w:t xml:space="preserve">ИСТОЧНИКОВ </w:t>
      </w:r>
      <w:r>
        <w:rPr>
          <w:spacing w:val="-2"/>
        </w:rPr>
        <w:t>ПРИЛОЖЕНИЯ</w:t>
      </w:r>
    </w:p>
    <w:p w14:paraId="75E958AB" w14:textId="77777777" w:rsidR="00144E31" w:rsidRDefault="00144E31" w:rsidP="00144E31">
      <w:pPr>
        <w:pStyle w:val="a5"/>
        <w:spacing w:line="360" w:lineRule="auto"/>
        <w:ind w:left="143" w:right="136" w:firstLine="707"/>
        <w:jc w:val="both"/>
      </w:pPr>
      <w:r>
        <w:t>Согласно</w:t>
      </w:r>
      <w:r>
        <w:rPr>
          <w:spacing w:val="80"/>
        </w:rPr>
        <w:t xml:space="preserve"> </w:t>
      </w:r>
      <w:r>
        <w:t>традиционной</w:t>
      </w:r>
      <w:r>
        <w:rPr>
          <w:spacing w:val="80"/>
        </w:rPr>
        <w:t xml:space="preserve"> </w:t>
      </w:r>
      <w:r>
        <w:t>структуре</w:t>
      </w:r>
      <w:r>
        <w:rPr>
          <w:spacing w:val="80"/>
        </w:rPr>
        <w:t xml:space="preserve"> </w:t>
      </w:r>
      <w:r>
        <w:t>основная</w:t>
      </w:r>
      <w:r>
        <w:rPr>
          <w:spacing w:val="80"/>
        </w:rPr>
        <w:t xml:space="preserve"> </w:t>
      </w:r>
      <w:r>
        <w:t>часть</w:t>
      </w:r>
      <w:r>
        <w:rPr>
          <w:spacing w:val="80"/>
        </w:rPr>
        <w:t xml:space="preserve"> </w:t>
      </w:r>
      <w:r>
        <w:t>должна</w:t>
      </w:r>
      <w:r>
        <w:rPr>
          <w:spacing w:val="40"/>
        </w:rPr>
        <w:t xml:space="preserve"> </w:t>
      </w:r>
      <w:r>
        <w:t>содержать 2 главы.</w:t>
      </w:r>
    </w:p>
    <w:p w14:paraId="13FB8140" w14:textId="77777777" w:rsidR="00144E31" w:rsidRDefault="00144E31" w:rsidP="00144E31">
      <w:pPr>
        <w:pStyle w:val="a5"/>
        <w:tabs>
          <w:tab w:val="left" w:pos="3102"/>
          <w:tab w:val="left" w:pos="5329"/>
          <w:tab w:val="left" w:pos="8092"/>
        </w:tabs>
        <w:spacing w:line="360" w:lineRule="auto"/>
        <w:ind w:left="143" w:right="140" w:firstLine="707"/>
        <w:jc w:val="both"/>
      </w:pPr>
      <w:r>
        <w:rPr>
          <w:spacing w:val="-2"/>
        </w:rPr>
        <w:t>Проработка</w:t>
      </w:r>
      <w:r>
        <w:tab/>
      </w:r>
      <w:r>
        <w:rPr>
          <w:spacing w:val="-2"/>
        </w:rPr>
        <w:t>источников</w:t>
      </w:r>
      <w:r>
        <w:tab/>
      </w:r>
      <w:r>
        <w:rPr>
          <w:spacing w:val="-2"/>
        </w:rPr>
        <w:t>сопровождается</w:t>
      </w:r>
      <w:r>
        <w:tab/>
      </w:r>
      <w:r>
        <w:rPr>
          <w:spacing w:val="-2"/>
        </w:rPr>
        <w:t xml:space="preserve">выписками, </w:t>
      </w:r>
      <w:r>
        <w:t>конспектированием. Выписки из текста делают обычно дословно, в виде цитаты. При этом выбирают наиболее важные, весомые высказывания, основные идеи, которые необходимо процитировать в индивидуальном проекте.</w:t>
      </w:r>
      <w:r>
        <w:rPr>
          <w:spacing w:val="40"/>
        </w:rPr>
        <w:t xml:space="preserve"> </w:t>
      </w:r>
      <w:r>
        <w:t>Поэтому</w:t>
      </w:r>
      <w:r>
        <w:rPr>
          <w:spacing w:val="40"/>
        </w:rPr>
        <w:t xml:space="preserve"> </w:t>
      </w:r>
      <w:r>
        <w:t>при цитировании и конспектировании следует сразу же делать подстрочные ссылки в конце страницы: автор, название издания, место</w:t>
      </w:r>
      <w:r>
        <w:rPr>
          <w:spacing w:val="40"/>
        </w:rPr>
        <w:t xml:space="preserve"> </w:t>
      </w:r>
      <w:r>
        <w:t>издания,</w:t>
      </w:r>
      <w:r>
        <w:rPr>
          <w:spacing w:val="40"/>
        </w:rPr>
        <w:t xml:space="preserve"> </w:t>
      </w:r>
      <w:r>
        <w:t>издательство,</w:t>
      </w:r>
      <w:r>
        <w:rPr>
          <w:spacing w:val="40"/>
        </w:rPr>
        <w:t xml:space="preserve"> </w:t>
      </w:r>
      <w:r>
        <w:t>год издания, номер страницы.</w:t>
      </w:r>
    </w:p>
    <w:p w14:paraId="329A2D46" w14:textId="77777777" w:rsidR="00144E31" w:rsidRDefault="00144E31" w:rsidP="00144E31">
      <w:pPr>
        <w:pStyle w:val="a5"/>
        <w:spacing w:line="360" w:lineRule="auto"/>
        <w:ind w:left="143" w:right="143" w:firstLine="707"/>
        <w:jc w:val="both"/>
      </w:pPr>
      <w:r>
        <w:t>Это</w:t>
      </w:r>
      <w:r>
        <w:rPr>
          <w:spacing w:val="40"/>
        </w:rPr>
        <w:t xml:space="preserve"> </w:t>
      </w:r>
      <w:r>
        <w:t>поможет</w:t>
      </w:r>
      <w:r>
        <w:rPr>
          <w:spacing w:val="40"/>
        </w:rPr>
        <w:t xml:space="preserve"> </w:t>
      </w:r>
      <w:r>
        <w:t>легко</w:t>
      </w:r>
      <w:r>
        <w:rPr>
          <w:spacing w:val="80"/>
          <w:w w:val="150"/>
        </w:rPr>
        <w:t xml:space="preserve"> </w:t>
      </w:r>
      <w:r>
        <w:t>сформировать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использованной</w:t>
      </w:r>
      <w:r>
        <w:rPr>
          <w:spacing w:val="40"/>
        </w:rPr>
        <w:t xml:space="preserve"> </w:t>
      </w:r>
      <w:r>
        <w:t>литературы при завершении работ.</w:t>
      </w:r>
    </w:p>
    <w:p w14:paraId="5FC792AC" w14:textId="77777777" w:rsidR="00144E31" w:rsidRDefault="00144E31" w:rsidP="00144E31">
      <w:pPr>
        <w:pStyle w:val="a5"/>
        <w:spacing w:line="360" w:lineRule="auto"/>
        <w:ind w:left="143" w:right="140" w:firstLine="707"/>
        <w:jc w:val="both"/>
      </w:pPr>
      <w:r>
        <w:t>Собрав и изучив информационные источники и практический</w:t>
      </w:r>
      <w:r>
        <w:rPr>
          <w:spacing w:val="40"/>
        </w:rPr>
        <w:t xml:space="preserve"> </w:t>
      </w:r>
      <w:r>
        <w:t>материал, обучающийся приступает к написанию индивидуального проекта. Это сложный этап работы над темой, требующий сосредоточенности и упорного труда.</w:t>
      </w:r>
    </w:p>
    <w:p w14:paraId="0652ABD3" w14:textId="77777777" w:rsidR="00144E31" w:rsidRDefault="00144E31" w:rsidP="00144E31">
      <w:pPr>
        <w:pStyle w:val="a5"/>
        <w:spacing w:before="1" w:line="360" w:lineRule="auto"/>
        <w:ind w:left="143" w:right="144" w:firstLine="707"/>
        <w:jc w:val="both"/>
      </w:pPr>
      <w:r>
        <w:t>Хотя индивидуальный проект выполняется по одной теме, в процессе</w:t>
      </w:r>
      <w:r>
        <w:rPr>
          <w:spacing w:val="40"/>
        </w:rPr>
        <w:t xml:space="preserve"> </w:t>
      </w:r>
      <w:r>
        <w:t>ее написания</w:t>
      </w:r>
      <w:r>
        <w:rPr>
          <w:spacing w:val="40"/>
        </w:rPr>
        <w:t xml:space="preserve"> </w:t>
      </w:r>
      <w:r>
        <w:t>обучающийся</w:t>
      </w:r>
      <w:r>
        <w:rPr>
          <w:spacing w:val="40"/>
        </w:rPr>
        <w:t xml:space="preserve"> </w:t>
      </w:r>
      <w:r>
        <w:t>использует</w:t>
      </w:r>
      <w:r>
        <w:rPr>
          <w:spacing w:val="40"/>
        </w:rPr>
        <w:t xml:space="preserve"> </w:t>
      </w:r>
      <w:r>
        <w:t>весь</w:t>
      </w:r>
      <w:r>
        <w:rPr>
          <w:spacing w:val="40"/>
        </w:rPr>
        <w:t xml:space="preserve"> </w:t>
      </w:r>
      <w:r>
        <w:t>имеющийся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него</w:t>
      </w:r>
      <w:r>
        <w:rPr>
          <w:spacing w:val="40"/>
        </w:rPr>
        <w:t xml:space="preserve"> </w:t>
      </w:r>
      <w:r>
        <w:t>запас знаний</w:t>
      </w:r>
      <w:r>
        <w:rPr>
          <w:spacing w:val="40"/>
        </w:rPr>
        <w:t xml:space="preserve"> </w:t>
      </w:r>
      <w:r>
        <w:t>и умений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навыков,</w:t>
      </w:r>
      <w:r>
        <w:rPr>
          <w:spacing w:val="40"/>
        </w:rPr>
        <w:t xml:space="preserve"> </w:t>
      </w:r>
      <w:r>
        <w:t>приобретенных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приобретаемых</w:t>
      </w:r>
      <w:r>
        <w:rPr>
          <w:spacing w:val="40"/>
        </w:rPr>
        <w:t xml:space="preserve"> </w:t>
      </w:r>
      <w:r>
        <w:t>при изучении</w:t>
      </w:r>
      <w:r>
        <w:rPr>
          <w:spacing w:val="40"/>
        </w:rPr>
        <w:t xml:space="preserve"> </w:t>
      </w:r>
      <w:r>
        <w:t>смежных</w:t>
      </w:r>
      <w:r>
        <w:rPr>
          <w:spacing w:val="40"/>
        </w:rPr>
        <w:t xml:space="preserve"> </w:t>
      </w:r>
      <w:r>
        <w:t>учебных предметов.</w:t>
      </w:r>
    </w:p>
    <w:p w14:paraId="2C96813D" w14:textId="77777777" w:rsidR="00144E31" w:rsidRDefault="00144E31" w:rsidP="00144E31">
      <w:pPr>
        <w:pStyle w:val="a5"/>
        <w:spacing w:line="360" w:lineRule="auto"/>
        <w:jc w:val="both"/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24E8D4DB" w14:textId="77777777" w:rsidR="00144E31" w:rsidRDefault="00144E31" w:rsidP="00144E31">
      <w:pPr>
        <w:pStyle w:val="a5"/>
        <w:spacing w:before="67" w:line="362" w:lineRule="auto"/>
        <w:ind w:left="143" w:right="143" w:firstLine="707"/>
        <w:jc w:val="both"/>
      </w:pPr>
      <w:r>
        <w:lastRenderedPageBreak/>
        <w:t>Излагать материал рекомендуется своими словами, не допуская дословного переписывания из информационных</w:t>
      </w:r>
      <w:r>
        <w:rPr>
          <w:spacing w:val="40"/>
        </w:rPr>
        <w:t xml:space="preserve"> </w:t>
      </w:r>
      <w:r>
        <w:t>источников.</w:t>
      </w:r>
    </w:p>
    <w:p w14:paraId="133AAB48" w14:textId="77777777" w:rsidR="00144E31" w:rsidRDefault="00144E31" w:rsidP="00144E31">
      <w:pPr>
        <w:pStyle w:val="a5"/>
        <w:spacing w:line="360" w:lineRule="auto"/>
        <w:ind w:left="143" w:right="142" w:firstLine="707"/>
        <w:jc w:val="both"/>
      </w:pPr>
      <w:r>
        <w:t>На титульном листе индивидуального проекта указывается наименование учебного заведения, специальность, фамилия и инициалы обучающегося, тема, фамилия и инициалы руководителя.</w:t>
      </w:r>
    </w:p>
    <w:p w14:paraId="4CC994D7" w14:textId="77777777" w:rsidR="00144E31" w:rsidRDefault="00144E31" w:rsidP="00144E31">
      <w:pPr>
        <w:pStyle w:val="a5"/>
        <w:spacing w:line="360" w:lineRule="auto"/>
        <w:ind w:left="143" w:right="142" w:firstLine="707"/>
        <w:jc w:val="both"/>
      </w:pPr>
      <w:r>
        <w:rPr>
          <w:i/>
        </w:rPr>
        <w:t xml:space="preserve">Содержание </w:t>
      </w:r>
      <w:r>
        <w:t>отражает в строгой последовательности расположение всех составных частей работы: введение, наименование всех глав и параграфов, заключение, список информационных источников, приложения. По каждой из глав и параграфов в содержании отмечаются номера страниц, соответствующие началу конкретной части проекта (Приложение 2).</w:t>
      </w:r>
    </w:p>
    <w:p w14:paraId="6C5FD1F9" w14:textId="77777777" w:rsidR="00144E31" w:rsidRDefault="00144E31" w:rsidP="00144E31">
      <w:pPr>
        <w:pStyle w:val="a5"/>
        <w:spacing w:line="360" w:lineRule="auto"/>
        <w:ind w:left="143" w:right="139" w:firstLine="777"/>
        <w:jc w:val="both"/>
      </w:pPr>
      <w:r>
        <w:rPr>
          <w:i/>
        </w:rPr>
        <w:t>Введение</w:t>
      </w:r>
      <w:r>
        <w:rPr>
          <w:i/>
          <w:spacing w:val="80"/>
        </w:rPr>
        <w:t xml:space="preserve"> </w:t>
      </w:r>
      <w:r>
        <w:t>индивидуального</w:t>
      </w:r>
      <w:r>
        <w:rPr>
          <w:spacing w:val="80"/>
        </w:rPr>
        <w:t xml:space="preserve"> </w:t>
      </w:r>
      <w:r>
        <w:t>проекта</w:t>
      </w:r>
      <w:r>
        <w:rPr>
          <w:spacing w:val="80"/>
        </w:rPr>
        <w:t xml:space="preserve"> </w:t>
      </w:r>
      <w:r>
        <w:t>имеет</w:t>
      </w:r>
      <w:r>
        <w:rPr>
          <w:spacing w:val="80"/>
        </w:rPr>
        <w:t xml:space="preserve"> </w:t>
      </w:r>
      <w:r>
        <w:t>объем</w:t>
      </w:r>
      <w:r>
        <w:rPr>
          <w:spacing w:val="80"/>
        </w:rPr>
        <w:t xml:space="preserve"> </w:t>
      </w:r>
      <w:r>
        <w:t>2</w:t>
      </w:r>
      <w:r>
        <w:rPr>
          <w:spacing w:val="80"/>
        </w:rPr>
        <w:t xml:space="preserve"> </w:t>
      </w:r>
      <w:r>
        <w:t>страницы.</w:t>
      </w:r>
      <w:r>
        <w:rPr>
          <w:spacing w:val="80"/>
        </w:rPr>
        <w:t xml:space="preserve"> </w:t>
      </w:r>
      <w:r>
        <w:t>В нем отражаются следующие признаки:</w:t>
      </w:r>
    </w:p>
    <w:p w14:paraId="33071D71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0" w:line="357" w:lineRule="auto"/>
        <w:ind w:left="862" w:right="139"/>
        <w:jc w:val="both"/>
        <w:rPr>
          <w:sz w:val="28"/>
        </w:rPr>
      </w:pPr>
      <w:r>
        <w:rPr>
          <w:i/>
          <w:sz w:val="28"/>
        </w:rPr>
        <w:t>актуальность проблемы</w:t>
      </w:r>
      <w:r>
        <w:rPr>
          <w:sz w:val="28"/>
        </w:rPr>
        <w:t>, темы, ее теоретическая значимость и практическая</w:t>
      </w:r>
      <w:r>
        <w:rPr>
          <w:spacing w:val="40"/>
          <w:sz w:val="28"/>
        </w:rPr>
        <w:t xml:space="preserve"> </w:t>
      </w:r>
      <w:r>
        <w:rPr>
          <w:sz w:val="28"/>
        </w:rPr>
        <w:t>целесообразность,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коротко</w:t>
      </w:r>
      <w:r>
        <w:rPr>
          <w:spacing w:val="40"/>
          <w:sz w:val="28"/>
        </w:rPr>
        <w:t xml:space="preserve"> </w:t>
      </w:r>
      <w:r>
        <w:rPr>
          <w:sz w:val="28"/>
        </w:rPr>
        <w:t>характеризуется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современное состояние проблемы в теоретическом и практическом </w:t>
      </w:r>
      <w:r>
        <w:rPr>
          <w:spacing w:val="-2"/>
          <w:sz w:val="28"/>
        </w:rPr>
        <w:t>аспектах;</w:t>
      </w:r>
    </w:p>
    <w:p w14:paraId="330145C1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1"/>
        </w:tabs>
        <w:spacing w:before="0"/>
        <w:ind w:left="861" w:hanging="359"/>
        <w:jc w:val="both"/>
        <w:rPr>
          <w:sz w:val="28"/>
        </w:rPr>
      </w:pPr>
      <w:r>
        <w:rPr>
          <w:i/>
          <w:sz w:val="28"/>
        </w:rPr>
        <w:t>цель</w:t>
      </w:r>
      <w:r>
        <w:rPr>
          <w:i/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61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достижения;</w:t>
      </w:r>
    </w:p>
    <w:p w14:paraId="52DDBE73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51"/>
          <w:tab w:val="left" w:pos="862"/>
        </w:tabs>
        <w:spacing w:before="156" w:line="352" w:lineRule="auto"/>
        <w:ind w:left="851" w:right="378" w:hanging="348"/>
        <w:jc w:val="both"/>
        <w:rPr>
          <w:sz w:val="28"/>
        </w:rPr>
      </w:pPr>
      <w:r>
        <w:rPr>
          <w:i/>
          <w:sz w:val="28"/>
        </w:rPr>
        <w:t xml:space="preserve">предмет исследования </w:t>
      </w:r>
      <w:r>
        <w:rPr>
          <w:sz w:val="28"/>
        </w:rPr>
        <w:t>- конкретные основы теории, методическое обеспечение, инструментарий и т.д.;</w:t>
      </w:r>
    </w:p>
    <w:p w14:paraId="1FE02A9B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</w:tabs>
        <w:spacing w:before="9" w:line="357" w:lineRule="auto"/>
        <w:ind w:left="862" w:right="139"/>
        <w:jc w:val="both"/>
        <w:rPr>
          <w:sz w:val="28"/>
        </w:rPr>
      </w:pPr>
      <w:r>
        <w:rPr>
          <w:i/>
          <w:sz w:val="28"/>
        </w:rPr>
        <w:t>объект исследования</w:t>
      </w:r>
      <w:r>
        <w:rPr>
          <w:sz w:val="28"/>
        </w:rPr>
        <w:t>, на материалах которого выполнен индивидуальный проект, его отраслевая и ведомственная принадлежность, месторасположение;</w:t>
      </w:r>
    </w:p>
    <w:p w14:paraId="75CF3434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1"/>
        </w:tabs>
        <w:spacing w:before="0" w:line="341" w:lineRule="exact"/>
        <w:ind w:left="861" w:hanging="359"/>
        <w:jc w:val="both"/>
        <w:rPr>
          <w:sz w:val="28"/>
        </w:rPr>
      </w:pPr>
      <w:r>
        <w:rPr>
          <w:i/>
          <w:sz w:val="28"/>
        </w:rPr>
        <w:t>период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исследования</w:t>
      </w:r>
      <w:r>
        <w:rPr>
          <w:i/>
          <w:spacing w:val="6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указываются</w:t>
      </w:r>
      <w:r>
        <w:rPr>
          <w:spacing w:val="61"/>
          <w:sz w:val="28"/>
        </w:rPr>
        <w:t xml:space="preserve"> </w:t>
      </w:r>
      <w:r>
        <w:rPr>
          <w:sz w:val="28"/>
        </w:rPr>
        <w:t>временные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рамки;</w:t>
      </w:r>
    </w:p>
    <w:p w14:paraId="29129C10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  <w:tab w:val="left" w:pos="3004"/>
          <w:tab w:val="left" w:pos="4098"/>
          <w:tab w:val="left" w:pos="4525"/>
          <w:tab w:val="left" w:pos="5541"/>
          <w:tab w:val="left" w:pos="7609"/>
          <w:tab w:val="left" w:pos="8042"/>
        </w:tabs>
        <w:spacing w:before="161" w:line="350" w:lineRule="auto"/>
        <w:ind w:left="862" w:right="141"/>
        <w:rPr>
          <w:sz w:val="28"/>
        </w:rPr>
      </w:pPr>
      <w:r>
        <w:rPr>
          <w:i/>
          <w:spacing w:val="-2"/>
          <w:sz w:val="28"/>
        </w:rPr>
        <w:t>теоретическая</w:t>
      </w:r>
      <w:r>
        <w:rPr>
          <w:i/>
          <w:sz w:val="28"/>
        </w:rPr>
        <w:tab/>
      </w:r>
      <w:r>
        <w:rPr>
          <w:i/>
          <w:spacing w:val="-2"/>
          <w:sz w:val="28"/>
        </w:rPr>
        <w:t>основа</w:t>
      </w:r>
      <w:r>
        <w:rPr>
          <w:i/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4"/>
          <w:sz w:val="28"/>
        </w:rPr>
        <w:t>труды</w:t>
      </w:r>
      <w:r>
        <w:rPr>
          <w:sz w:val="28"/>
        </w:rPr>
        <w:tab/>
      </w:r>
      <w:r>
        <w:rPr>
          <w:spacing w:val="-2"/>
          <w:sz w:val="28"/>
        </w:rPr>
        <w:t>отечественных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зарубежных </w:t>
      </w:r>
      <w:r>
        <w:rPr>
          <w:sz w:val="28"/>
        </w:rPr>
        <w:t>ученых</w:t>
      </w:r>
      <w:r>
        <w:rPr>
          <w:spacing w:val="40"/>
          <w:sz w:val="28"/>
        </w:rPr>
        <w:t xml:space="preserve"> </w:t>
      </w:r>
      <w:r>
        <w:rPr>
          <w:sz w:val="28"/>
        </w:rPr>
        <w:t>по исследуемой проблеме;</w:t>
      </w:r>
    </w:p>
    <w:p w14:paraId="49F9DE50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51"/>
          <w:tab w:val="left" w:pos="932"/>
        </w:tabs>
        <w:spacing w:before="16" w:line="350" w:lineRule="auto"/>
        <w:ind w:left="851" w:right="304" w:hanging="348"/>
        <w:rPr>
          <w:sz w:val="28"/>
        </w:rPr>
      </w:pPr>
      <w:r>
        <w:rPr>
          <w:sz w:val="28"/>
        </w:rPr>
        <w:tab/>
      </w:r>
      <w:r>
        <w:rPr>
          <w:i/>
          <w:sz w:val="28"/>
        </w:rPr>
        <w:t>информационная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база</w:t>
      </w:r>
      <w:r>
        <w:rPr>
          <w:i/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обзор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законодательных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и нормативных актов и т.п.;</w:t>
      </w:r>
    </w:p>
    <w:p w14:paraId="11D28E5D" w14:textId="77777777" w:rsidR="00144E31" w:rsidRDefault="00144E31" w:rsidP="00144E31">
      <w:pPr>
        <w:pStyle w:val="a8"/>
        <w:numPr>
          <w:ilvl w:val="0"/>
          <w:numId w:val="1"/>
        </w:numPr>
        <w:tabs>
          <w:tab w:val="left" w:pos="862"/>
          <w:tab w:val="left" w:pos="2089"/>
          <w:tab w:val="left" w:pos="2411"/>
          <w:tab w:val="left" w:pos="4019"/>
          <w:tab w:val="left" w:pos="5824"/>
          <w:tab w:val="left" w:pos="6863"/>
          <w:tab w:val="left" w:pos="7077"/>
          <w:tab w:val="left" w:pos="8799"/>
        </w:tabs>
        <w:spacing w:before="14" w:line="352" w:lineRule="auto"/>
        <w:ind w:left="862" w:right="139"/>
        <w:rPr>
          <w:sz w:val="28"/>
        </w:rPr>
      </w:pPr>
      <w:r>
        <w:rPr>
          <w:i/>
          <w:sz w:val="28"/>
        </w:rPr>
        <w:t>объем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структура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индивидуального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проекта</w:t>
      </w:r>
      <w:r>
        <w:rPr>
          <w:i/>
          <w:sz w:val="28"/>
        </w:rPr>
        <w:tab/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композиционный </w:t>
      </w:r>
      <w:r>
        <w:rPr>
          <w:spacing w:val="-2"/>
          <w:sz w:val="28"/>
        </w:rPr>
        <w:t>состав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2"/>
          <w:sz w:val="28"/>
        </w:rPr>
        <w:t>введение,</w:t>
      </w:r>
      <w:r>
        <w:rPr>
          <w:sz w:val="28"/>
        </w:rPr>
        <w:tab/>
      </w:r>
      <w:r>
        <w:rPr>
          <w:spacing w:val="-2"/>
          <w:sz w:val="28"/>
        </w:rPr>
        <w:t>количество</w:t>
      </w:r>
      <w:r>
        <w:rPr>
          <w:sz w:val="28"/>
        </w:rPr>
        <w:tab/>
      </w:r>
      <w:r>
        <w:rPr>
          <w:spacing w:val="-2"/>
          <w:sz w:val="28"/>
        </w:rPr>
        <w:t>глав,</w:t>
      </w:r>
      <w:r>
        <w:rPr>
          <w:sz w:val="28"/>
        </w:rPr>
        <w:tab/>
      </w:r>
      <w:r>
        <w:rPr>
          <w:spacing w:val="-2"/>
          <w:sz w:val="28"/>
        </w:rPr>
        <w:t>заключение,</w:t>
      </w:r>
      <w:r>
        <w:rPr>
          <w:sz w:val="28"/>
        </w:rPr>
        <w:tab/>
      </w:r>
      <w:r>
        <w:rPr>
          <w:spacing w:val="-2"/>
          <w:sz w:val="28"/>
        </w:rPr>
        <w:t>число</w:t>
      </w:r>
    </w:p>
    <w:p w14:paraId="55AC3D75" w14:textId="77777777" w:rsidR="00144E31" w:rsidRDefault="00144E31" w:rsidP="00144E31">
      <w:pPr>
        <w:pStyle w:val="a8"/>
        <w:spacing w:line="352" w:lineRule="auto"/>
        <w:rPr>
          <w:sz w:val="28"/>
        </w:rPr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4BBE89C5" w14:textId="77777777" w:rsidR="00144E31" w:rsidRDefault="00144E31" w:rsidP="00144E31">
      <w:pPr>
        <w:pStyle w:val="a5"/>
        <w:tabs>
          <w:tab w:val="left" w:pos="8592"/>
        </w:tabs>
        <w:spacing w:before="67" w:line="362" w:lineRule="auto"/>
        <w:ind w:left="862" w:right="145"/>
      </w:pPr>
      <w:r>
        <w:lastRenderedPageBreak/>
        <w:t>использованных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источников,</w:t>
      </w:r>
      <w:r>
        <w:rPr>
          <w:spacing w:val="40"/>
        </w:rPr>
        <w:t xml:space="preserve"> </w:t>
      </w:r>
      <w:r>
        <w:t>приложений,</w:t>
      </w:r>
      <w:r>
        <w:tab/>
      </w:r>
      <w:r>
        <w:rPr>
          <w:spacing w:val="-2"/>
        </w:rPr>
        <w:t>таблиц, рисунков.</w:t>
      </w:r>
    </w:p>
    <w:p w14:paraId="67B8235B" w14:textId="77777777" w:rsidR="00144E31" w:rsidRDefault="00144E31" w:rsidP="00144E31">
      <w:pPr>
        <w:pStyle w:val="a5"/>
        <w:spacing w:line="360" w:lineRule="auto"/>
        <w:ind w:left="143" w:firstLine="719"/>
      </w:pPr>
      <w:r>
        <w:rPr>
          <w:i/>
        </w:rPr>
        <w:t>Основная</w:t>
      </w:r>
      <w:r>
        <w:rPr>
          <w:i/>
          <w:spacing w:val="40"/>
        </w:rPr>
        <w:t xml:space="preserve"> </w:t>
      </w:r>
      <w:r>
        <w:rPr>
          <w:i/>
        </w:rPr>
        <w:t>часть</w:t>
      </w:r>
      <w:r>
        <w:rPr>
          <w:i/>
          <w:spacing w:val="40"/>
        </w:rPr>
        <w:t xml:space="preserve"> </w:t>
      </w:r>
      <w:r>
        <w:t>индивидуального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состоит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совокупности предусмотренных содержанием работы параграфов.</w:t>
      </w:r>
    </w:p>
    <w:p w14:paraId="1E313D44" w14:textId="77777777" w:rsidR="00144E31" w:rsidRDefault="00144E31" w:rsidP="00144E31">
      <w:pPr>
        <w:pStyle w:val="a5"/>
        <w:tabs>
          <w:tab w:val="left" w:pos="1444"/>
          <w:tab w:val="left" w:pos="2065"/>
          <w:tab w:val="left" w:pos="3015"/>
          <w:tab w:val="left" w:pos="3451"/>
          <w:tab w:val="left" w:pos="4636"/>
          <w:tab w:val="left" w:pos="5059"/>
          <w:tab w:val="left" w:pos="5091"/>
          <w:tab w:val="left" w:pos="6438"/>
          <w:tab w:val="left" w:pos="7362"/>
          <w:tab w:val="left" w:pos="8244"/>
          <w:tab w:val="left" w:pos="9198"/>
        </w:tabs>
        <w:spacing w:line="360" w:lineRule="auto"/>
        <w:ind w:left="143" w:right="145" w:firstLine="707"/>
      </w:pPr>
      <w:r>
        <w:t>Содержанием</w:t>
      </w:r>
      <w:r>
        <w:rPr>
          <w:spacing w:val="40"/>
        </w:rPr>
        <w:t xml:space="preserve"> </w:t>
      </w:r>
      <w:r>
        <w:rPr>
          <w:i/>
        </w:rPr>
        <w:t>первой</w:t>
      </w:r>
      <w:r>
        <w:rPr>
          <w:i/>
          <w:spacing w:val="40"/>
        </w:rPr>
        <w:t xml:space="preserve"> </w:t>
      </w:r>
      <w:r>
        <w:rPr>
          <w:i/>
        </w:rPr>
        <w:t>главы</w:t>
      </w:r>
      <w:r>
        <w:rPr>
          <w:i/>
          <w:spacing w:val="40"/>
        </w:rPr>
        <w:t xml:space="preserve"> </w:t>
      </w:r>
      <w:r>
        <w:t>являются,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правило,</w:t>
      </w:r>
      <w:r>
        <w:rPr>
          <w:spacing w:val="40"/>
        </w:rPr>
        <w:t xml:space="preserve"> </w:t>
      </w:r>
      <w:r>
        <w:t xml:space="preserve">теоретические </w:t>
      </w:r>
      <w:r>
        <w:rPr>
          <w:spacing w:val="-2"/>
        </w:rPr>
        <w:t>аспекты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теме,</w:t>
      </w:r>
      <w:r>
        <w:tab/>
      </w:r>
      <w:r>
        <w:rPr>
          <w:spacing w:val="-2"/>
        </w:rPr>
        <w:t>раскрытые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 xml:space="preserve">информационных </w:t>
      </w:r>
      <w:r>
        <w:t>источников. Здесь</w:t>
      </w:r>
      <w:r>
        <w:rPr>
          <w:spacing w:val="40"/>
        </w:rPr>
        <w:t xml:space="preserve"> </w:t>
      </w:r>
      <w:r>
        <w:t>рекомендуется</w:t>
      </w:r>
      <w:r>
        <w:rPr>
          <w:spacing w:val="40"/>
        </w:rPr>
        <w:t xml:space="preserve"> </w:t>
      </w:r>
      <w:r>
        <w:t>охарактеризовать</w:t>
      </w:r>
      <w:r>
        <w:rPr>
          <w:spacing w:val="40"/>
        </w:rPr>
        <w:t xml:space="preserve"> </w:t>
      </w:r>
      <w:r>
        <w:t>сущность,</w:t>
      </w:r>
      <w:r>
        <w:rPr>
          <w:spacing w:val="40"/>
        </w:rPr>
        <w:t xml:space="preserve"> </w:t>
      </w:r>
      <w:r>
        <w:t>содержание основных</w:t>
      </w:r>
      <w:r>
        <w:rPr>
          <w:spacing w:val="40"/>
        </w:rPr>
        <w:t xml:space="preserve"> </w:t>
      </w:r>
      <w:r>
        <w:t>теоретических</w:t>
      </w:r>
      <w:r>
        <w:tab/>
      </w:r>
      <w:r>
        <w:rPr>
          <w:spacing w:val="-2"/>
        </w:rPr>
        <w:t>положений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исследуемой</w:t>
      </w:r>
      <w:r>
        <w:tab/>
      </w:r>
      <w:r>
        <w:rPr>
          <w:spacing w:val="-2"/>
        </w:rPr>
        <w:t>темы,</w:t>
      </w:r>
      <w:r>
        <w:tab/>
      </w:r>
      <w:r>
        <w:rPr>
          <w:spacing w:val="-6"/>
        </w:rPr>
        <w:t xml:space="preserve">их </w:t>
      </w:r>
      <w:r>
        <w:t>современную</w:t>
      </w:r>
      <w:r>
        <w:rPr>
          <w:spacing w:val="-3"/>
        </w:rPr>
        <w:t xml:space="preserve"> </w:t>
      </w:r>
      <w:r>
        <w:t>трактовку,</w:t>
      </w:r>
      <w:r>
        <w:rPr>
          <w:spacing w:val="40"/>
        </w:rPr>
        <w:t xml:space="preserve"> </w:t>
      </w:r>
      <w:r>
        <w:t>существующие</w:t>
      </w:r>
      <w:r>
        <w:rPr>
          <w:spacing w:val="40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зрения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рассматриваемой проблеме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 анализ.</w:t>
      </w:r>
    </w:p>
    <w:p w14:paraId="6208200F" w14:textId="77777777" w:rsidR="00144E31" w:rsidRDefault="00144E31" w:rsidP="00144E31">
      <w:pPr>
        <w:pStyle w:val="a5"/>
        <w:spacing w:line="360" w:lineRule="auto"/>
        <w:ind w:left="143" w:right="141" w:firstLine="707"/>
        <w:jc w:val="both"/>
      </w:pPr>
      <w:r>
        <w:t>Большое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имеет</w:t>
      </w:r>
      <w:r>
        <w:rPr>
          <w:spacing w:val="80"/>
        </w:rPr>
        <w:t xml:space="preserve"> </w:t>
      </w:r>
      <w:r>
        <w:t>правильная</w:t>
      </w:r>
      <w:r>
        <w:rPr>
          <w:spacing w:val="80"/>
        </w:rPr>
        <w:t xml:space="preserve"> </w:t>
      </w:r>
      <w:r>
        <w:t>трактовка</w:t>
      </w:r>
      <w:r>
        <w:rPr>
          <w:spacing w:val="80"/>
        </w:rPr>
        <w:t xml:space="preserve"> </w:t>
      </w:r>
      <w:r>
        <w:t>понятий,</w:t>
      </w:r>
      <w:r>
        <w:rPr>
          <w:spacing w:val="80"/>
        </w:rPr>
        <w:t xml:space="preserve"> </w:t>
      </w:r>
      <w:r>
        <w:t>их точность и научность. Употребляемые термины должны быть общепринятыми</w:t>
      </w:r>
      <w:r>
        <w:rPr>
          <w:spacing w:val="40"/>
        </w:rPr>
        <w:t xml:space="preserve"> </w:t>
      </w:r>
      <w:r>
        <w:t>либо приводиться со ссылкой на автора. Точно так же общепринятыми должны быть и формулы расчета.</w:t>
      </w:r>
    </w:p>
    <w:p w14:paraId="6CC2CECA" w14:textId="77777777" w:rsidR="00144E31" w:rsidRDefault="00144E31" w:rsidP="00144E31">
      <w:pPr>
        <w:pStyle w:val="a5"/>
        <w:spacing w:line="360" w:lineRule="auto"/>
        <w:ind w:left="143" w:right="138" w:firstLine="707"/>
        <w:jc w:val="both"/>
      </w:pPr>
      <w:r>
        <w:rPr>
          <w:i/>
        </w:rPr>
        <w:t xml:space="preserve">Вторая глава </w:t>
      </w:r>
      <w:r>
        <w:t>посвящается общей характеристике объекта исследования, характеристике отдельных структурных элементов объекта исследования, порядку их деятельности и функционирования,</w:t>
      </w:r>
      <w:r>
        <w:rPr>
          <w:spacing w:val="40"/>
        </w:rPr>
        <w:t xml:space="preserve"> </w:t>
      </w:r>
      <w:r>
        <w:t>а также разработке</w:t>
      </w:r>
      <w:r>
        <w:rPr>
          <w:spacing w:val="40"/>
        </w:rPr>
        <w:t xml:space="preserve"> </w:t>
      </w:r>
      <w:r>
        <w:t>выводов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предложений,</w:t>
      </w:r>
      <w:r>
        <w:rPr>
          <w:spacing w:val="80"/>
          <w:w w:val="150"/>
        </w:rPr>
        <w:t xml:space="preserve"> </w:t>
      </w:r>
      <w:r>
        <w:t>вытекающих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анализа проведенного исследования.</w:t>
      </w:r>
      <w:r>
        <w:rPr>
          <w:spacing w:val="40"/>
        </w:rPr>
        <w:t xml:space="preserve"> </w:t>
      </w:r>
      <w:r>
        <w:t xml:space="preserve">В ней предлагаются способы решения выявленных проблем. Вторая глава является результатом выполненного </w:t>
      </w:r>
      <w:r>
        <w:rPr>
          <w:spacing w:val="-2"/>
        </w:rPr>
        <w:t>исследования.</w:t>
      </w:r>
    </w:p>
    <w:p w14:paraId="08841871" w14:textId="77777777" w:rsidR="00144E31" w:rsidRDefault="00144E31" w:rsidP="00144E31">
      <w:pPr>
        <w:pStyle w:val="a5"/>
        <w:spacing w:line="360" w:lineRule="auto"/>
        <w:ind w:left="143" w:right="134" w:firstLine="707"/>
        <w:jc w:val="both"/>
      </w:pPr>
      <w:r>
        <w:rPr>
          <w:i/>
        </w:rPr>
        <w:t>Заключение</w:t>
      </w:r>
      <w:r>
        <w:t>.</w:t>
      </w:r>
      <w:r>
        <w:rPr>
          <w:spacing w:val="40"/>
        </w:rPr>
        <w:t xml:space="preserve"> </w:t>
      </w:r>
      <w:r>
        <w:t>Здесь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</w:t>
      </w:r>
      <w:r>
        <w:t>сжатой</w:t>
      </w:r>
      <w:r>
        <w:rPr>
          <w:spacing w:val="40"/>
        </w:rPr>
        <w:t xml:space="preserve"> </w:t>
      </w:r>
      <w:r>
        <w:t>форме</w:t>
      </w:r>
      <w:r>
        <w:rPr>
          <w:spacing w:val="40"/>
        </w:rPr>
        <w:t xml:space="preserve"> </w:t>
      </w:r>
      <w:r>
        <w:t>дается</w:t>
      </w:r>
      <w:r>
        <w:rPr>
          <w:spacing w:val="40"/>
        </w:rPr>
        <w:t xml:space="preserve"> </w:t>
      </w:r>
      <w:r>
        <w:t>общая</w:t>
      </w:r>
      <w:r>
        <w:rPr>
          <w:spacing w:val="40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полученным результатам исследования, реализации цели и решения поставленных задач.</w:t>
      </w:r>
      <w:r>
        <w:rPr>
          <w:spacing w:val="40"/>
        </w:rPr>
        <w:t xml:space="preserve"> </w:t>
      </w:r>
      <w:r>
        <w:t>Заключение включает в себя обобщения, краткие выводы по содержанию каждого вопроса индивидуального проекта, положительные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отрицательные моменты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развитии</w:t>
      </w:r>
      <w:r>
        <w:rPr>
          <w:spacing w:val="40"/>
        </w:rPr>
        <w:t xml:space="preserve"> </w:t>
      </w:r>
      <w:r>
        <w:t xml:space="preserve">исследуемого объекта, предложения и рекомендации по совершенствованию его </w:t>
      </w:r>
      <w:r>
        <w:rPr>
          <w:spacing w:val="-2"/>
        </w:rPr>
        <w:t>деятельности.</w:t>
      </w:r>
    </w:p>
    <w:p w14:paraId="4EAA60AC" w14:textId="77777777" w:rsidR="00144E31" w:rsidRDefault="00144E31" w:rsidP="00144E31">
      <w:pPr>
        <w:ind w:left="851"/>
        <w:jc w:val="both"/>
        <w:rPr>
          <w:sz w:val="28"/>
        </w:rPr>
      </w:pPr>
      <w:r>
        <w:rPr>
          <w:i/>
          <w:sz w:val="28"/>
        </w:rPr>
        <w:t>Список</w:t>
      </w:r>
      <w:r>
        <w:rPr>
          <w:i/>
          <w:spacing w:val="59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источников</w:t>
      </w:r>
      <w:r>
        <w:rPr>
          <w:i/>
          <w:spacing w:val="62"/>
          <w:sz w:val="28"/>
        </w:rPr>
        <w:t xml:space="preserve"> </w:t>
      </w:r>
      <w:r>
        <w:rPr>
          <w:sz w:val="28"/>
        </w:rPr>
        <w:t>составляется</w:t>
      </w:r>
      <w:r>
        <w:rPr>
          <w:spacing w:val="61"/>
          <w:sz w:val="28"/>
        </w:rPr>
        <w:t xml:space="preserve"> </w:t>
      </w:r>
      <w:r>
        <w:rPr>
          <w:sz w:val="28"/>
        </w:rPr>
        <w:t>в</w:t>
      </w:r>
      <w:r>
        <w:rPr>
          <w:spacing w:val="6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61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794B741B" w14:textId="77777777" w:rsidR="00144E31" w:rsidRDefault="00144E31" w:rsidP="00144E31">
      <w:pPr>
        <w:jc w:val="both"/>
        <w:rPr>
          <w:sz w:val="28"/>
        </w:rPr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5EB236E7" w14:textId="77777777" w:rsidR="00144E31" w:rsidRDefault="00144E31" w:rsidP="00144E31">
      <w:pPr>
        <w:pStyle w:val="a5"/>
        <w:spacing w:before="67" w:line="360" w:lineRule="auto"/>
        <w:ind w:left="143" w:right="137"/>
        <w:jc w:val="both"/>
      </w:pPr>
      <w:r>
        <w:lastRenderedPageBreak/>
        <w:t>требованиями ГОСТ Р 7.0.100-2018</w:t>
      </w:r>
      <w:r>
        <w:rPr>
          <w:spacing w:val="-1"/>
        </w:rPr>
        <w:t xml:space="preserve"> </w:t>
      </w:r>
      <w:r>
        <w:t>«Библиографическая запись. Библиографическое описание (Приложение 3). Библиографический</w:t>
      </w:r>
      <w:r>
        <w:rPr>
          <w:spacing w:val="40"/>
        </w:rPr>
        <w:t xml:space="preserve"> </w:t>
      </w:r>
      <w:r>
        <w:t>список нумеруется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первого</w:t>
      </w:r>
      <w:r>
        <w:rPr>
          <w:spacing w:val="40"/>
        </w:rPr>
        <w:t xml:space="preserve"> </w:t>
      </w:r>
      <w:r>
        <w:t>до последнего названия. Подзаголовки к отдельным типам документов не делаются, каждый документ выносится отдельно.</w:t>
      </w:r>
    </w:p>
    <w:p w14:paraId="75F128F0" w14:textId="77777777" w:rsidR="00144E31" w:rsidRDefault="00144E31" w:rsidP="00144E31">
      <w:pPr>
        <w:pStyle w:val="a5"/>
        <w:spacing w:before="1" w:line="362" w:lineRule="auto"/>
        <w:ind w:left="143" w:right="144" w:firstLine="707"/>
        <w:jc w:val="both"/>
      </w:pPr>
      <w:r>
        <w:rPr>
          <w:i/>
        </w:rPr>
        <w:t xml:space="preserve">В приложении </w:t>
      </w:r>
      <w:r>
        <w:t>материалы вспомогательного характера, например, сравнительные таблицы, схемы и др.</w:t>
      </w:r>
    </w:p>
    <w:p w14:paraId="3FBC640B" w14:textId="77777777" w:rsidR="00144E31" w:rsidRDefault="00144E31" w:rsidP="00144E31">
      <w:pPr>
        <w:pStyle w:val="a5"/>
        <w:spacing w:before="160"/>
      </w:pPr>
    </w:p>
    <w:p w14:paraId="3956C05B" w14:textId="77777777" w:rsidR="00144E31" w:rsidRDefault="00144E31" w:rsidP="00144E31">
      <w:pPr>
        <w:pStyle w:val="1"/>
        <w:numPr>
          <w:ilvl w:val="0"/>
          <w:numId w:val="2"/>
        </w:numPr>
        <w:tabs>
          <w:tab w:val="left" w:pos="1593"/>
        </w:tabs>
        <w:ind w:left="1593" w:hanging="279"/>
        <w:jc w:val="left"/>
      </w:pPr>
      <w:r>
        <w:t>ОФОРМЛЕНИЕ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9"/>
        </w:rPr>
        <w:t xml:space="preserve"> </w:t>
      </w:r>
      <w:r>
        <w:rPr>
          <w:spacing w:val="-2"/>
        </w:rPr>
        <w:t>ПРОЕКТА</w:t>
      </w:r>
    </w:p>
    <w:p w14:paraId="501E2C0A" w14:textId="77777777" w:rsidR="00144E31" w:rsidRDefault="00144E31" w:rsidP="00144E31">
      <w:pPr>
        <w:pStyle w:val="a5"/>
        <w:spacing w:before="319"/>
        <w:rPr>
          <w:b/>
        </w:rPr>
      </w:pPr>
    </w:p>
    <w:p w14:paraId="308C5253" w14:textId="77777777" w:rsidR="00144E31" w:rsidRDefault="00144E31" w:rsidP="00144E31">
      <w:pPr>
        <w:pStyle w:val="a5"/>
        <w:spacing w:line="360" w:lineRule="auto"/>
        <w:ind w:left="143" w:right="140" w:firstLine="707"/>
        <w:jc w:val="both"/>
      </w:pPr>
      <w:r>
        <w:t>Индивидуальный</w:t>
      </w:r>
      <w:r>
        <w:rPr>
          <w:spacing w:val="40"/>
        </w:rPr>
        <w:t xml:space="preserve"> </w:t>
      </w:r>
      <w:r>
        <w:t>проект</w:t>
      </w:r>
      <w:r>
        <w:rPr>
          <w:spacing w:val="40"/>
        </w:rPr>
        <w:t xml:space="preserve"> </w:t>
      </w:r>
      <w:r>
        <w:t>должен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надлежащим</w:t>
      </w:r>
      <w:r>
        <w:rPr>
          <w:spacing w:val="40"/>
        </w:rPr>
        <w:t xml:space="preserve"> </w:t>
      </w:r>
      <w:r>
        <w:t>образом оформлен (таблица</w:t>
      </w:r>
      <w:r>
        <w:rPr>
          <w:spacing w:val="40"/>
        </w:rPr>
        <w:t xml:space="preserve"> </w:t>
      </w:r>
      <w:r>
        <w:t>2).</w:t>
      </w:r>
      <w:r>
        <w:rPr>
          <w:spacing w:val="40"/>
        </w:rPr>
        <w:t xml:space="preserve"> </w:t>
      </w:r>
      <w:r>
        <w:t>Все</w:t>
      </w:r>
      <w:r>
        <w:rPr>
          <w:spacing w:val="40"/>
        </w:rPr>
        <w:t xml:space="preserve"> </w:t>
      </w:r>
      <w:r>
        <w:t>листы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приложения</w:t>
      </w:r>
      <w:r>
        <w:rPr>
          <w:spacing w:val="40"/>
        </w:rPr>
        <w:t xml:space="preserve"> </w:t>
      </w:r>
      <w:r>
        <w:t xml:space="preserve">следуют </w:t>
      </w:r>
      <w:r>
        <w:rPr>
          <w:spacing w:val="-2"/>
        </w:rPr>
        <w:t>переплести.</w:t>
      </w:r>
    </w:p>
    <w:p w14:paraId="123F1A10" w14:textId="77777777" w:rsidR="00144E31" w:rsidRDefault="00144E31" w:rsidP="00144E31">
      <w:pPr>
        <w:pStyle w:val="a5"/>
        <w:spacing w:line="320" w:lineRule="exact"/>
        <w:ind w:left="851"/>
        <w:jc w:val="both"/>
      </w:pPr>
      <w:r>
        <w:t>Индивидуальный</w:t>
      </w:r>
      <w:r>
        <w:rPr>
          <w:spacing w:val="-10"/>
        </w:rPr>
        <w:t xml:space="preserve"> </w:t>
      </w:r>
      <w:r>
        <w:t>проект</w:t>
      </w:r>
      <w:r>
        <w:rPr>
          <w:spacing w:val="-10"/>
        </w:rPr>
        <w:t xml:space="preserve"> </w:t>
      </w:r>
      <w:r>
        <w:t>структурируется</w:t>
      </w:r>
      <w:r>
        <w:rPr>
          <w:spacing w:val="-10"/>
        </w:rPr>
        <w:t xml:space="preserve"> </w:t>
      </w:r>
      <w:r>
        <w:t>следующим</w:t>
      </w:r>
      <w:r>
        <w:rPr>
          <w:spacing w:val="-9"/>
        </w:rPr>
        <w:t xml:space="preserve"> </w:t>
      </w:r>
      <w:r>
        <w:rPr>
          <w:spacing w:val="-2"/>
        </w:rPr>
        <w:t>образом:</w:t>
      </w:r>
    </w:p>
    <w:p w14:paraId="19D79E79" w14:textId="77777777" w:rsidR="00144E31" w:rsidRDefault="00144E31" w:rsidP="00144E31">
      <w:pPr>
        <w:pStyle w:val="a8"/>
        <w:numPr>
          <w:ilvl w:val="0"/>
          <w:numId w:val="3"/>
        </w:numPr>
        <w:tabs>
          <w:tab w:val="left" w:pos="492"/>
        </w:tabs>
        <w:spacing w:before="163"/>
        <w:ind w:left="492" w:hanging="349"/>
        <w:rPr>
          <w:sz w:val="28"/>
        </w:rPr>
      </w:pPr>
      <w:r>
        <w:rPr>
          <w:sz w:val="28"/>
        </w:rPr>
        <w:t>Титульный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лист</w:t>
      </w:r>
      <w:r>
        <w:rPr>
          <w:spacing w:val="-9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4).</w:t>
      </w:r>
    </w:p>
    <w:p w14:paraId="7FE74672" w14:textId="77777777" w:rsidR="00144E31" w:rsidRDefault="00144E31" w:rsidP="00144E31">
      <w:pPr>
        <w:pStyle w:val="a8"/>
        <w:numPr>
          <w:ilvl w:val="0"/>
          <w:numId w:val="3"/>
        </w:numPr>
        <w:tabs>
          <w:tab w:val="left" w:pos="492"/>
        </w:tabs>
        <w:spacing w:before="160"/>
        <w:ind w:left="492" w:hanging="349"/>
        <w:rPr>
          <w:sz w:val="28"/>
        </w:rPr>
      </w:pPr>
      <w:r>
        <w:rPr>
          <w:spacing w:val="-2"/>
          <w:sz w:val="28"/>
        </w:rPr>
        <w:t>Содержание</w:t>
      </w:r>
    </w:p>
    <w:p w14:paraId="66866FFC" w14:textId="77777777" w:rsidR="00144E31" w:rsidRDefault="00144E31" w:rsidP="00144E31">
      <w:pPr>
        <w:pStyle w:val="a8"/>
        <w:numPr>
          <w:ilvl w:val="0"/>
          <w:numId w:val="3"/>
        </w:numPr>
        <w:tabs>
          <w:tab w:val="left" w:pos="492"/>
        </w:tabs>
        <w:spacing w:before="160"/>
        <w:ind w:left="492" w:hanging="349"/>
        <w:rPr>
          <w:sz w:val="28"/>
        </w:rPr>
      </w:pPr>
      <w:r>
        <w:rPr>
          <w:sz w:val="28"/>
        </w:rPr>
        <w:t>Содержательная</w:t>
      </w:r>
      <w:r>
        <w:rPr>
          <w:spacing w:val="-1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работы</w:t>
      </w:r>
    </w:p>
    <w:p w14:paraId="4E82F807" w14:textId="77777777" w:rsidR="00144E31" w:rsidRDefault="00144E31" w:rsidP="00144E31">
      <w:pPr>
        <w:pStyle w:val="a8"/>
        <w:numPr>
          <w:ilvl w:val="0"/>
          <w:numId w:val="3"/>
        </w:numPr>
        <w:tabs>
          <w:tab w:val="left" w:pos="422"/>
        </w:tabs>
        <w:spacing w:before="161"/>
        <w:ind w:left="422" w:hanging="279"/>
        <w:rPr>
          <w:sz w:val="28"/>
        </w:rPr>
      </w:pPr>
      <w:r>
        <w:rPr>
          <w:sz w:val="28"/>
        </w:rPr>
        <w:t>Список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источников</w:t>
      </w:r>
    </w:p>
    <w:p w14:paraId="11720A73" w14:textId="77777777" w:rsidR="00144E31" w:rsidRDefault="00144E31" w:rsidP="00144E31">
      <w:pPr>
        <w:pStyle w:val="a8"/>
        <w:numPr>
          <w:ilvl w:val="0"/>
          <w:numId w:val="3"/>
        </w:numPr>
        <w:tabs>
          <w:tab w:val="left" w:pos="422"/>
        </w:tabs>
        <w:spacing w:before="161"/>
        <w:ind w:left="422" w:hanging="279"/>
        <w:rPr>
          <w:sz w:val="28"/>
        </w:rPr>
      </w:pPr>
      <w:r>
        <w:rPr>
          <w:spacing w:val="-2"/>
          <w:sz w:val="28"/>
        </w:rPr>
        <w:t>Приложения</w:t>
      </w:r>
    </w:p>
    <w:p w14:paraId="5F079273" w14:textId="77777777" w:rsidR="00144E31" w:rsidRDefault="00144E31" w:rsidP="00144E31">
      <w:pPr>
        <w:pStyle w:val="a5"/>
      </w:pPr>
    </w:p>
    <w:p w14:paraId="408A3A37" w14:textId="77777777" w:rsidR="00144E31" w:rsidRDefault="00144E31" w:rsidP="00144E31">
      <w:pPr>
        <w:pStyle w:val="a5"/>
      </w:pPr>
    </w:p>
    <w:p w14:paraId="11E8342A" w14:textId="77777777" w:rsidR="00144E31" w:rsidRDefault="00144E31" w:rsidP="00144E31">
      <w:pPr>
        <w:pStyle w:val="a5"/>
        <w:spacing w:before="161"/>
      </w:pPr>
    </w:p>
    <w:p w14:paraId="1425DD1E" w14:textId="77777777" w:rsidR="00144E31" w:rsidRDefault="00144E31" w:rsidP="00144E31">
      <w:pPr>
        <w:pStyle w:val="a5"/>
        <w:ind w:left="143"/>
        <w:jc w:val="both"/>
      </w:pPr>
      <w:r>
        <w:t>Таблица</w:t>
      </w:r>
      <w:r>
        <w:rPr>
          <w:spacing w:val="-7"/>
        </w:rPr>
        <w:t xml:space="preserve"> </w:t>
      </w:r>
      <w:r>
        <w:t>2-</w:t>
      </w:r>
      <w:r>
        <w:rPr>
          <w:spacing w:val="-7"/>
        </w:rPr>
        <w:t xml:space="preserve"> </w:t>
      </w: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оформлению</w:t>
      </w:r>
      <w:r>
        <w:rPr>
          <w:spacing w:val="-10"/>
        </w:rPr>
        <w:t xml:space="preserve"> </w:t>
      </w:r>
      <w:r>
        <w:t>индивидуального</w:t>
      </w:r>
      <w:r>
        <w:rPr>
          <w:spacing w:val="-5"/>
        </w:rPr>
        <w:t xml:space="preserve"> </w:t>
      </w:r>
      <w:r>
        <w:rPr>
          <w:spacing w:val="-2"/>
        </w:rPr>
        <w:t>проекта</w:t>
      </w:r>
    </w:p>
    <w:p w14:paraId="0BA081AC" w14:textId="77777777" w:rsidR="00144E31" w:rsidRDefault="00144E31" w:rsidP="00144E31">
      <w:pPr>
        <w:pStyle w:val="a5"/>
        <w:spacing w:before="7"/>
        <w:rPr>
          <w:sz w:val="14"/>
        </w:r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9"/>
        <w:gridCol w:w="6345"/>
      </w:tblGrid>
      <w:tr w:rsidR="00144E31" w14:paraId="35DCF582" w14:textId="77777777" w:rsidTr="005F3C20">
        <w:trPr>
          <w:trHeight w:val="414"/>
        </w:trPr>
        <w:tc>
          <w:tcPr>
            <w:tcW w:w="3229" w:type="dxa"/>
          </w:tcPr>
          <w:p w14:paraId="279B58AF" w14:textId="77777777" w:rsidR="00144E31" w:rsidRDefault="00144E31" w:rsidP="005F3C20">
            <w:pPr>
              <w:pStyle w:val="TableParagraph"/>
              <w:spacing w:before="1"/>
              <w:ind w:left="9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Требование</w:t>
            </w:r>
          </w:p>
        </w:tc>
        <w:tc>
          <w:tcPr>
            <w:tcW w:w="6345" w:type="dxa"/>
          </w:tcPr>
          <w:p w14:paraId="0DA60A11" w14:textId="77777777" w:rsidR="00144E31" w:rsidRDefault="00144E31" w:rsidP="005F3C20">
            <w:pPr>
              <w:pStyle w:val="TableParagraph"/>
              <w:spacing w:before="1"/>
              <w:ind w:left="184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требования</w:t>
            </w:r>
          </w:p>
        </w:tc>
      </w:tr>
      <w:tr w:rsidR="00144E31" w14:paraId="2E6C21BF" w14:textId="77777777" w:rsidTr="005F3C20">
        <w:trPr>
          <w:trHeight w:val="414"/>
        </w:trPr>
        <w:tc>
          <w:tcPr>
            <w:tcW w:w="3229" w:type="dxa"/>
          </w:tcPr>
          <w:p w14:paraId="78C35311" w14:textId="77777777" w:rsidR="00144E31" w:rsidRDefault="00144E31" w:rsidP="005F3C20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345" w:type="dxa"/>
          </w:tcPr>
          <w:p w14:paraId="7856A104" w14:textId="77777777" w:rsidR="00144E31" w:rsidRDefault="00144E31" w:rsidP="005F3C20">
            <w:pPr>
              <w:pStyle w:val="TableParagraph"/>
              <w:spacing w:line="275" w:lineRule="exact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144E31" w14:paraId="12D9B4C9" w14:textId="77777777" w:rsidTr="005F3C20">
        <w:trPr>
          <w:trHeight w:val="412"/>
        </w:trPr>
        <w:tc>
          <w:tcPr>
            <w:tcW w:w="3229" w:type="dxa"/>
          </w:tcPr>
          <w:p w14:paraId="055769A4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Объем</w:t>
            </w:r>
          </w:p>
        </w:tc>
        <w:tc>
          <w:tcPr>
            <w:tcW w:w="6345" w:type="dxa"/>
          </w:tcPr>
          <w:p w14:paraId="057C7679" w14:textId="77777777" w:rsidR="00144E31" w:rsidRDefault="00144E31" w:rsidP="005F3C2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страниц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144E31" w14:paraId="1FF099F7" w14:textId="77777777" w:rsidTr="005F3C20">
        <w:trPr>
          <w:trHeight w:val="635"/>
        </w:trPr>
        <w:tc>
          <w:tcPr>
            <w:tcW w:w="3229" w:type="dxa"/>
          </w:tcPr>
          <w:p w14:paraId="44F938AB" w14:textId="77777777" w:rsidR="00144E31" w:rsidRDefault="00144E31" w:rsidP="005F3C2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6345" w:type="dxa"/>
          </w:tcPr>
          <w:p w14:paraId="27FFD40F" w14:textId="77777777" w:rsidR="00144E31" w:rsidRDefault="00144E31" w:rsidP="005F3C20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печатается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белой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бумаги</w:t>
            </w:r>
          </w:p>
          <w:p w14:paraId="1C77186C" w14:textId="77777777" w:rsidR="00144E31" w:rsidRDefault="00144E31" w:rsidP="005F3C20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формата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A4</w:t>
            </w:r>
          </w:p>
        </w:tc>
      </w:tr>
      <w:tr w:rsidR="00144E31" w14:paraId="59C54F33" w14:textId="77777777" w:rsidTr="005F3C20">
        <w:trPr>
          <w:trHeight w:val="415"/>
        </w:trPr>
        <w:tc>
          <w:tcPr>
            <w:tcW w:w="3229" w:type="dxa"/>
          </w:tcPr>
          <w:p w14:paraId="6C4F4B14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Интервал</w:t>
            </w:r>
          </w:p>
        </w:tc>
        <w:tc>
          <w:tcPr>
            <w:tcW w:w="6345" w:type="dxa"/>
          </w:tcPr>
          <w:p w14:paraId="390040DE" w14:textId="77777777" w:rsidR="00144E31" w:rsidRDefault="00144E31" w:rsidP="005F3C2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1,5</w:t>
            </w:r>
          </w:p>
        </w:tc>
      </w:tr>
      <w:tr w:rsidR="00144E31" w14:paraId="6510D2AD" w14:textId="77777777" w:rsidTr="005F3C20">
        <w:trPr>
          <w:trHeight w:val="412"/>
        </w:trPr>
        <w:tc>
          <w:tcPr>
            <w:tcW w:w="3229" w:type="dxa"/>
          </w:tcPr>
          <w:p w14:paraId="017C4D78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Шрифт</w:t>
            </w:r>
          </w:p>
        </w:tc>
        <w:tc>
          <w:tcPr>
            <w:tcW w:w="6345" w:type="dxa"/>
          </w:tcPr>
          <w:p w14:paraId="18B4A453" w14:textId="77777777" w:rsidR="00144E31" w:rsidRDefault="00144E31" w:rsidP="005F3C2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«Times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Roman»</w:t>
            </w:r>
          </w:p>
        </w:tc>
      </w:tr>
      <w:tr w:rsidR="00144E31" w14:paraId="0A80A119" w14:textId="77777777" w:rsidTr="005F3C20">
        <w:trPr>
          <w:trHeight w:val="414"/>
        </w:trPr>
        <w:tc>
          <w:tcPr>
            <w:tcW w:w="3229" w:type="dxa"/>
          </w:tcPr>
          <w:p w14:paraId="516F29F9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Размер</w:t>
            </w:r>
          </w:p>
        </w:tc>
        <w:tc>
          <w:tcPr>
            <w:tcW w:w="6345" w:type="dxa"/>
          </w:tcPr>
          <w:p w14:paraId="30AA2600" w14:textId="77777777" w:rsidR="00144E31" w:rsidRDefault="00144E31" w:rsidP="005F3C2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14 </w:t>
            </w:r>
            <w:r>
              <w:rPr>
                <w:spacing w:val="-10"/>
                <w:sz w:val="24"/>
              </w:rPr>
              <w:t>п</w:t>
            </w:r>
          </w:p>
        </w:tc>
      </w:tr>
      <w:tr w:rsidR="00144E31" w14:paraId="4F31488D" w14:textId="77777777" w:rsidTr="005F3C20">
        <w:trPr>
          <w:trHeight w:val="414"/>
        </w:trPr>
        <w:tc>
          <w:tcPr>
            <w:tcW w:w="3229" w:type="dxa"/>
          </w:tcPr>
          <w:p w14:paraId="03B1006C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Выравнивание</w:t>
            </w:r>
          </w:p>
        </w:tc>
        <w:tc>
          <w:tcPr>
            <w:tcW w:w="6345" w:type="dxa"/>
          </w:tcPr>
          <w:p w14:paraId="3869D586" w14:textId="77777777" w:rsidR="00144E31" w:rsidRDefault="00144E31" w:rsidP="005F3C2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ширине</w:t>
            </w:r>
          </w:p>
        </w:tc>
      </w:tr>
      <w:tr w:rsidR="00144E31" w14:paraId="7C298E56" w14:textId="77777777" w:rsidTr="005F3C20">
        <w:trPr>
          <w:trHeight w:val="412"/>
        </w:trPr>
        <w:tc>
          <w:tcPr>
            <w:tcW w:w="3229" w:type="dxa"/>
          </w:tcPr>
          <w:p w14:paraId="30B91F04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Кавычки</w:t>
            </w:r>
          </w:p>
        </w:tc>
        <w:tc>
          <w:tcPr>
            <w:tcW w:w="6345" w:type="dxa"/>
          </w:tcPr>
          <w:p w14:paraId="48E7B578" w14:textId="77777777" w:rsidR="00144E31" w:rsidRDefault="00144E31" w:rsidP="005F3C2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«кавычки-елочки»</w:t>
            </w:r>
          </w:p>
        </w:tc>
      </w:tr>
    </w:tbl>
    <w:p w14:paraId="61467FF6" w14:textId="77777777" w:rsidR="00144E31" w:rsidRDefault="00144E31" w:rsidP="00144E31">
      <w:pPr>
        <w:pStyle w:val="TableParagraph"/>
        <w:spacing w:line="270" w:lineRule="exact"/>
        <w:rPr>
          <w:sz w:val="24"/>
        </w:rPr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9"/>
        <w:gridCol w:w="6345"/>
      </w:tblGrid>
      <w:tr w:rsidR="00144E31" w14:paraId="52488724" w14:textId="77777777" w:rsidTr="005F3C20">
        <w:trPr>
          <w:trHeight w:val="1271"/>
        </w:trPr>
        <w:tc>
          <w:tcPr>
            <w:tcW w:w="3229" w:type="dxa"/>
          </w:tcPr>
          <w:p w14:paraId="68A7F0FB" w14:textId="77777777" w:rsidR="00144E31" w:rsidRDefault="00144E31" w:rsidP="005F3C2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Параметры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6345" w:type="dxa"/>
          </w:tcPr>
          <w:p w14:paraId="0DD4CD9D" w14:textId="77777777" w:rsidR="00144E31" w:rsidRDefault="00144E31" w:rsidP="005F3C20">
            <w:pPr>
              <w:pStyle w:val="TableParagraph"/>
              <w:spacing w:line="276" w:lineRule="auto"/>
              <w:ind w:left="104" w:right="360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мм, с правой – 15 мм,</w:t>
            </w:r>
          </w:p>
          <w:p w14:paraId="37E0C040" w14:textId="77777777" w:rsidR="00144E31" w:rsidRDefault="00144E31" w:rsidP="005F3C20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сверху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 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мм,</w:t>
            </w:r>
          </w:p>
          <w:p w14:paraId="443C2447" w14:textId="77777777" w:rsidR="00144E31" w:rsidRDefault="00144E31" w:rsidP="005F3C20">
            <w:pPr>
              <w:pStyle w:val="TableParagraph"/>
              <w:spacing w:before="37"/>
              <w:ind w:left="104"/>
              <w:rPr>
                <w:sz w:val="24"/>
              </w:rPr>
            </w:pPr>
            <w:r>
              <w:rPr>
                <w:sz w:val="24"/>
              </w:rPr>
              <w:t>снизу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мм.</w:t>
            </w:r>
          </w:p>
        </w:tc>
      </w:tr>
      <w:tr w:rsidR="00144E31" w14:paraId="1D10AB51" w14:textId="77777777" w:rsidTr="005F3C20">
        <w:trPr>
          <w:trHeight w:val="2289"/>
        </w:trPr>
        <w:tc>
          <w:tcPr>
            <w:tcW w:w="3229" w:type="dxa"/>
          </w:tcPr>
          <w:p w14:paraId="437557A1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</w:t>
            </w:r>
          </w:p>
        </w:tc>
        <w:tc>
          <w:tcPr>
            <w:tcW w:w="6345" w:type="dxa"/>
          </w:tcPr>
          <w:p w14:paraId="07AF9661" w14:textId="77777777" w:rsidR="00144E31" w:rsidRDefault="00144E31" w:rsidP="005F3C2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line="288" w:lineRule="exact"/>
              <w:rPr>
                <w:sz w:val="24"/>
              </w:rPr>
            </w:pPr>
            <w:r>
              <w:rPr>
                <w:sz w:val="24"/>
              </w:rPr>
              <w:t>арабскими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цифрами,</w:t>
            </w:r>
          </w:p>
          <w:p w14:paraId="7628C760" w14:textId="77777777" w:rsidR="00144E31" w:rsidRDefault="00144E31" w:rsidP="005F3C2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39" w:line="273" w:lineRule="auto"/>
              <w:ind w:right="105"/>
              <w:rPr>
                <w:sz w:val="24"/>
              </w:rPr>
            </w:pPr>
            <w:r>
              <w:rPr>
                <w:sz w:val="24"/>
              </w:rPr>
              <w:t>сквозная,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титульного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листа,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номер страницы на титульном листе не проставляют,</w:t>
            </w:r>
          </w:p>
          <w:p w14:paraId="15759A4D" w14:textId="77777777" w:rsidR="00144E31" w:rsidRDefault="00144E31" w:rsidP="005F3C2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проставляется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страницы,</w:t>
            </w:r>
          </w:p>
          <w:p w14:paraId="5BAD2927" w14:textId="77777777" w:rsidR="00144E31" w:rsidRDefault="00144E31" w:rsidP="005F3C2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5976"/>
              </w:tabs>
              <w:spacing w:before="40" w:line="273" w:lineRule="auto"/>
              <w:ind w:right="106"/>
              <w:rPr>
                <w:sz w:val="24"/>
              </w:rPr>
            </w:pPr>
            <w:r>
              <w:rPr>
                <w:sz w:val="24"/>
              </w:rPr>
              <w:t>порядковый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ставится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внизу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середине строки</w:t>
            </w:r>
          </w:p>
        </w:tc>
      </w:tr>
      <w:tr w:rsidR="00144E31" w14:paraId="1D256255" w14:textId="77777777" w:rsidTr="005F3C20">
        <w:trPr>
          <w:trHeight w:val="1589"/>
        </w:trPr>
        <w:tc>
          <w:tcPr>
            <w:tcW w:w="3229" w:type="dxa"/>
          </w:tcPr>
          <w:p w14:paraId="2388F65A" w14:textId="77777777" w:rsidR="00144E31" w:rsidRDefault="00144E31" w:rsidP="005F3C2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Введение,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глав, заключение, список </w:t>
            </w:r>
            <w:r>
              <w:rPr>
                <w:spacing w:val="-2"/>
                <w:sz w:val="24"/>
              </w:rPr>
              <w:t>использованных</w:t>
            </w:r>
          </w:p>
          <w:p w14:paraId="585FAFD0" w14:textId="77777777" w:rsidR="00144E31" w:rsidRDefault="00144E31" w:rsidP="005F3C2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источников</w:t>
            </w:r>
          </w:p>
        </w:tc>
        <w:tc>
          <w:tcPr>
            <w:tcW w:w="6345" w:type="dxa"/>
          </w:tcPr>
          <w:p w14:paraId="69E8A596" w14:textId="77777777" w:rsidR="00144E31" w:rsidRDefault="00144E31" w:rsidP="005F3C20">
            <w:pPr>
              <w:pStyle w:val="TableParagraph"/>
              <w:tabs>
                <w:tab w:val="left" w:pos="445"/>
                <w:tab w:val="left" w:pos="1288"/>
                <w:tab w:val="left" w:pos="2504"/>
                <w:tab w:val="left" w:pos="3948"/>
                <w:tab w:val="left" w:pos="5038"/>
                <w:tab w:val="left" w:pos="5520"/>
              </w:tabs>
              <w:spacing w:line="278" w:lineRule="auto"/>
              <w:ind w:left="104" w:right="100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страницы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заглавными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буквами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центру </w:t>
            </w:r>
            <w:r>
              <w:rPr>
                <w:sz w:val="24"/>
              </w:rPr>
              <w:t>жирным шрифтом, в конце точка не ставится</w:t>
            </w:r>
          </w:p>
        </w:tc>
      </w:tr>
      <w:tr w:rsidR="00144E31" w14:paraId="237E3CBC" w14:textId="77777777" w:rsidTr="005F3C20">
        <w:trPr>
          <w:trHeight w:val="827"/>
        </w:trPr>
        <w:tc>
          <w:tcPr>
            <w:tcW w:w="3229" w:type="dxa"/>
          </w:tcPr>
          <w:p w14:paraId="3E3A0D81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глав</w:t>
            </w:r>
          </w:p>
        </w:tc>
        <w:tc>
          <w:tcPr>
            <w:tcW w:w="6345" w:type="dxa"/>
          </w:tcPr>
          <w:p w14:paraId="5424D14C" w14:textId="77777777" w:rsidR="00144E31" w:rsidRDefault="00144E31" w:rsidP="005F3C20">
            <w:pPr>
              <w:pStyle w:val="TableParagraph"/>
              <w:spacing w:before="119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ФИЗИКЕ-</w:t>
            </w:r>
            <w:r>
              <w:rPr>
                <w:b/>
                <w:spacing w:val="-4"/>
                <w:sz w:val="24"/>
              </w:rPr>
              <w:t>НАУКЕ</w:t>
            </w:r>
          </w:p>
        </w:tc>
      </w:tr>
      <w:tr w:rsidR="00144E31" w14:paraId="1E535953" w14:textId="77777777" w:rsidTr="005F3C20">
        <w:trPr>
          <w:trHeight w:val="827"/>
        </w:trPr>
        <w:tc>
          <w:tcPr>
            <w:tcW w:w="3229" w:type="dxa"/>
          </w:tcPr>
          <w:p w14:paraId="3CECAFE5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параграфов</w:t>
            </w:r>
          </w:p>
        </w:tc>
        <w:tc>
          <w:tcPr>
            <w:tcW w:w="6345" w:type="dxa"/>
          </w:tcPr>
          <w:p w14:paraId="5F24B57D" w14:textId="77777777" w:rsidR="00144E31" w:rsidRDefault="00144E31" w:rsidP="005F3C20">
            <w:pPr>
              <w:pStyle w:val="TableParagraph"/>
              <w:spacing w:before="119"/>
              <w:ind w:left="2001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прошлого</w:t>
            </w:r>
          </w:p>
        </w:tc>
      </w:tr>
      <w:tr w:rsidR="00144E31" w14:paraId="61D9B6E4" w14:textId="77777777" w:rsidTr="005F3C20">
        <w:trPr>
          <w:trHeight w:val="1269"/>
        </w:trPr>
        <w:tc>
          <w:tcPr>
            <w:tcW w:w="3229" w:type="dxa"/>
          </w:tcPr>
          <w:p w14:paraId="7E96819E" w14:textId="77777777" w:rsidR="00144E31" w:rsidRDefault="00144E31" w:rsidP="005F3C2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названием параграфа, предыдущим и</w:t>
            </w:r>
          </w:p>
          <w:p w14:paraId="6EF77AA3" w14:textId="77777777" w:rsidR="00144E31" w:rsidRDefault="00144E31" w:rsidP="005F3C2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последующим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текстом</w:t>
            </w:r>
          </w:p>
        </w:tc>
        <w:tc>
          <w:tcPr>
            <w:tcW w:w="6345" w:type="dxa"/>
          </w:tcPr>
          <w:p w14:paraId="2728C351" w14:textId="77777777" w:rsidR="00144E31" w:rsidRDefault="00144E31" w:rsidP="005F3C2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одна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строка</w:t>
            </w:r>
          </w:p>
        </w:tc>
      </w:tr>
      <w:tr w:rsidR="00144E31" w14:paraId="0BCB0D71" w14:textId="77777777" w:rsidTr="005F3C20">
        <w:trPr>
          <w:trHeight w:val="1269"/>
        </w:trPr>
        <w:tc>
          <w:tcPr>
            <w:tcW w:w="3229" w:type="dxa"/>
          </w:tcPr>
          <w:p w14:paraId="784A3911" w14:textId="77777777" w:rsidR="00144E31" w:rsidRDefault="00144E31" w:rsidP="005F3C20">
            <w:pPr>
              <w:pStyle w:val="TableParagraph"/>
              <w:tabs>
                <w:tab w:val="left" w:pos="1433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Список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использованных информационных</w:t>
            </w:r>
          </w:p>
          <w:p w14:paraId="527C4520" w14:textId="77777777" w:rsidR="00144E31" w:rsidRDefault="00144E31" w:rsidP="005F3C2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источников</w:t>
            </w:r>
          </w:p>
        </w:tc>
        <w:tc>
          <w:tcPr>
            <w:tcW w:w="6345" w:type="dxa"/>
          </w:tcPr>
          <w:p w14:paraId="0474B186" w14:textId="77777777" w:rsidR="00144E31" w:rsidRDefault="00144E31" w:rsidP="005F3C20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</w:tr>
      <w:tr w:rsidR="00144E31" w14:paraId="35EFA07F" w14:textId="77777777" w:rsidTr="005F3C20">
        <w:trPr>
          <w:trHeight w:val="827"/>
        </w:trPr>
        <w:tc>
          <w:tcPr>
            <w:tcW w:w="3229" w:type="dxa"/>
          </w:tcPr>
          <w:p w14:paraId="07CF5E87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Параграф</w:t>
            </w:r>
          </w:p>
        </w:tc>
        <w:tc>
          <w:tcPr>
            <w:tcW w:w="6345" w:type="dxa"/>
          </w:tcPr>
          <w:p w14:paraId="396A168B" w14:textId="77777777" w:rsidR="00144E31" w:rsidRDefault="00144E31" w:rsidP="005F3C20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страниц</w:t>
            </w:r>
          </w:p>
        </w:tc>
      </w:tr>
      <w:tr w:rsidR="00144E31" w14:paraId="45D1AE9B" w14:textId="77777777" w:rsidTr="005F3C20">
        <w:trPr>
          <w:trHeight w:val="4204"/>
        </w:trPr>
        <w:tc>
          <w:tcPr>
            <w:tcW w:w="3229" w:type="dxa"/>
          </w:tcPr>
          <w:p w14:paraId="44ED0559" w14:textId="77777777" w:rsidR="00144E31" w:rsidRDefault="00144E31" w:rsidP="005F3C2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Иллюстрации</w:t>
            </w:r>
          </w:p>
        </w:tc>
        <w:tc>
          <w:tcPr>
            <w:tcW w:w="6345" w:type="dxa"/>
          </w:tcPr>
          <w:p w14:paraId="53F2FFAC" w14:textId="77777777" w:rsidR="00144E31" w:rsidRDefault="00144E31" w:rsidP="005F3C20">
            <w:pPr>
              <w:pStyle w:val="TableParagraph"/>
              <w:spacing w:before="146"/>
              <w:ind w:left="0"/>
              <w:rPr>
                <w:sz w:val="20"/>
              </w:rPr>
            </w:pPr>
          </w:p>
          <w:p w14:paraId="2C47493F" w14:textId="77777777" w:rsidR="00144E31" w:rsidRDefault="00144E31" w:rsidP="005F3C20">
            <w:pPr>
              <w:pStyle w:val="TableParagraph"/>
              <w:ind w:left="14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D82B7B6" wp14:editId="2ACE90C5">
                  <wp:extent cx="3835400" cy="1866265"/>
                  <wp:effectExtent l="0" t="0" r="0" b="0"/>
                  <wp:docPr id="2" name="Imag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5413" cy="1866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245D68" w14:textId="77777777" w:rsidR="00144E31" w:rsidRDefault="00144E31" w:rsidP="00144E31">
      <w:pPr>
        <w:pStyle w:val="TableParagraph"/>
        <w:rPr>
          <w:sz w:val="20"/>
        </w:rPr>
        <w:sectPr w:rsidR="00144E31">
          <w:type w:val="continuous"/>
          <w:pgSz w:w="11910" w:h="16840"/>
          <w:pgMar w:top="1100" w:right="708" w:bottom="1140" w:left="1559" w:header="0" w:footer="953" w:gutter="0"/>
          <w:cols w:space="720"/>
        </w:sect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9"/>
        <w:gridCol w:w="6345"/>
      </w:tblGrid>
      <w:tr w:rsidR="00144E31" w14:paraId="61300DBA" w14:textId="77777777" w:rsidTr="005F3C20">
        <w:trPr>
          <w:trHeight w:val="2517"/>
        </w:trPr>
        <w:tc>
          <w:tcPr>
            <w:tcW w:w="3229" w:type="dxa"/>
          </w:tcPr>
          <w:p w14:paraId="4620243D" w14:textId="77777777" w:rsidR="00144E31" w:rsidRDefault="00144E31" w:rsidP="005F3C2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Таблицы</w:t>
            </w:r>
          </w:p>
        </w:tc>
        <w:tc>
          <w:tcPr>
            <w:tcW w:w="6345" w:type="dxa"/>
          </w:tcPr>
          <w:p w14:paraId="5A1B209C" w14:textId="77777777" w:rsidR="00144E31" w:rsidRDefault="00144E31" w:rsidP="005F3C20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2"/>
                <w:sz w:val="24"/>
              </w:rPr>
              <w:t xml:space="preserve"> респондентов</w:t>
            </w:r>
          </w:p>
          <w:p w14:paraId="5DBEE274" w14:textId="77777777" w:rsidR="00144E31" w:rsidRDefault="00144E31" w:rsidP="005F3C20">
            <w:pPr>
              <w:pStyle w:val="TableParagraph"/>
              <w:spacing w:before="4" w:after="1"/>
              <w:ind w:left="0"/>
              <w:rPr>
                <w:sz w:val="12"/>
              </w:rPr>
            </w:pPr>
          </w:p>
          <w:p w14:paraId="7F02578D" w14:textId="77777777" w:rsidR="00144E31" w:rsidRDefault="00144E31" w:rsidP="005F3C20">
            <w:pPr>
              <w:pStyle w:val="TableParagraph"/>
              <w:ind w:left="23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1948C43" wp14:editId="4AD5D71B">
                  <wp:extent cx="3701415" cy="1143000"/>
                  <wp:effectExtent l="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2007" cy="1143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E5AD24" w14:textId="77777777" w:rsidR="00144E31" w:rsidRDefault="00144E31" w:rsidP="005F3C20">
            <w:pPr>
              <w:pStyle w:val="TableParagraph"/>
              <w:spacing w:before="71"/>
              <w:ind w:left="0"/>
              <w:rPr>
                <w:sz w:val="20"/>
              </w:rPr>
            </w:pPr>
          </w:p>
        </w:tc>
      </w:tr>
      <w:tr w:rsidR="00144E31" w14:paraId="6F0D29A4" w14:textId="77777777" w:rsidTr="005F3C20">
        <w:trPr>
          <w:trHeight w:val="2484"/>
        </w:trPr>
        <w:tc>
          <w:tcPr>
            <w:tcW w:w="3229" w:type="dxa"/>
          </w:tcPr>
          <w:p w14:paraId="0B8B75A3" w14:textId="77777777" w:rsidR="00144E31" w:rsidRDefault="00144E31" w:rsidP="005F3C2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Подстрочные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ссылки</w:t>
            </w:r>
          </w:p>
        </w:tc>
        <w:tc>
          <w:tcPr>
            <w:tcW w:w="6345" w:type="dxa"/>
          </w:tcPr>
          <w:p w14:paraId="002C9242" w14:textId="77777777" w:rsidR="00144E31" w:rsidRDefault="00144E31" w:rsidP="005F3C20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«Текст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 работы.»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  <w:vertAlign w:val="superscript"/>
              </w:rPr>
              <w:t>1</w:t>
            </w:r>
          </w:p>
          <w:p w14:paraId="48F3AF9D" w14:textId="77777777" w:rsidR="00144E31" w:rsidRDefault="00144E31" w:rsidP="005F3C20">
            <w:pPr>
              <w:pStyle w:val="TableParagraph"/>
              <w:spacing w:before="137"/>
              <w:ind w:left="104"/>
              <w:rPr>
                <w:sz w:val="24"/>
              </w:rPr>
            </w:pPr>
            <w:r>
              <w:rPr>
                <w:sz w:val="24"/>
              </w:rPr>
              <w:t>«Текст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 работы.»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  <w:vertAlign w:val="superscript"/>
              </w:rPr>
              <w:t>2</w:t>
            </w:r>
          </w:p>
          <w:p w14:paraId="47A4F85F" w14:textId="77777777" w:rsidR="00144E31" w:rsidRDefault="00144E31" w:rsidP="005F3C20">
            <w:pPr>
              <w:pStyle w:val="TableParagraph"/>
              <w:spacing w:before="180"/>
              <w:ind w:left="0"/>
              <w:rPr>
                <w:sz w:val="20"/>
              </w:rPr>
            </w:pPr>
          </w:p>
          <w:p w14:paraId="1ED930AD" w14:textId="77777777" w:rsidR="00144E31" w:rsidRDefault="009B204F" w:rsidP="005F3C20">
            <w:pPr>
              <w:pStyle w:val="TableParagraph"/>
              <w:spacing w:line="20" w:lineRule="exact"/>
              <w:ind w:left="10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7F06F988">
                <v:group id="Group 4" o:spid="_x0000_s1026" style="width:252pt;height:.5pt;mso-position-horizontal-relative:char;mso-position-vertical-relative:line" coordsize="32004,63502">
                  <v:shape id="Graphic 5" o:spid="_x0000_s1027" style="position:absolute;top:30;width:32004;height:13" coordsize="3200400,1" o:spt="100" o:gfxdata="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nXJR28AAAA&#10;2gAAAA8AAAAAAAAAAQAgAAAAIgAAAGRycy9kb3ducmV2LnhtbFBLAQIUABQAAAAIAIdO4kAzLwWe&#10;OwAAADkAAAAQAAAAAAAAAAEAIAAAAAsBAABkcnMvc2hhcGV4bWwueG1sUEsFBgAAAAAGAAYAWwEA&#10;ALUDAAAAAA==&#10;" adj="0,,0" path="m,l3200400,e" filled="f" strokeweight=".17183mm">
                    <v:stroke joinstyle="round"/>
                    <v:formulas/>
                    <v:path o:connecttype="segments"/>
                    <v:textbox inset="0,0,0,0"/>
                  </v:shape>
                  <w10:wrap type="none"/>
                  <w10:anchorlock/>
                </v:group>
              </w:pict>
            </w:r>
          </w:p>
          <w:p w14:paraId="0D2D205D" w14:textId="77777777" w:rsidR="00144E31" w:rsidRDefault="00144E31" w:rsidP="005F3C20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spacing w:before="121"/>
              <w:rPr>
                <w:sz w:val="24"/>
              </w:rPr>
            </w:pPr>
            <w:r>
              <w:rPr>
                <w:sz w:val="24"/>
              </w:rPr>
              <w:t>Иванов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основы.-М.:,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2019.-</w:t>
            </w:r>
            <w:r>
              <w:rPr>
                <w:spacing w:val="-2"/>
                <w:sz w:val="24"/>
              </w:rPr>
              <w:t>С.25.</w:t>
            </w:r>
          </w:p>
          <w:p w14:paraId="173F3627" w14:textId="77777777" w:rsidR="00144E31" w:rsidRDefault="00144E31" w:rsidP="005F3C20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spacing w:before="140"/>
              <w:rPr>
                <w:sz w:val="24"/>
              </w:rPr>
            </w:pPr>
            <w:r>
              <w:rPr>
                <w:sz w:val="24"/>
              </w:rPr>
              <w:t>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С.25.</w:t>
            </w:r>
          </w:p>
        </w:tc>
      </w:tr>
      <w:tr w:rsidR="00144E31" w14:paraId="58FCB390" w14:textId="77777777" w:rsidTr="005F3C20">
        <w:trPr>
          <w:trHeight w:val="525"/>
        </w:trPr>
        <w:tc>
          <w:tcPr>
            <w:tcW w:w="3229" w:type="dxa"/>
            <w:vMerge w:val="restart"/>
          </w:tcPr>
          <w:p w14:paraId="6703709C" w14:textId="77777777" w:rsidR="00144E31" w:rsidRDefault="00144E31" w:rsidP="005F3C2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Сокращения</w:t>
            </w:r>
          </w:p>
        </w:tc>
        <w:tc>
          <w:tcPr>
            <w:tcW w:w="6345" w:type="dxa"/>
          </w:tcPr>
          <w:p w14:paraId="0A041094" w14:textId="77777777" w:rsidR="00144E31" w:rsidRDefault="00144E31" w:rsidP="005F3C20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РФ,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 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т.д.</w:t>
            </w:r>
          </w:p>
        </w:tc>
      </w:tr>
      <w:tr w:rsidR="00144E31" w14:paraId="61ECD818" w14:textId="77777777" w:rsidTr="005F3C20">
        <w:trPr>
          <w:trHeight w:val="1950"/>
        </w:trPr>
        <w:tc>
          <w:tcPr>
            <w:tcW w:w="3229" w:type="dxa"/>
            <w:vMerge/>
            <w:tcBorders>
              <w:top w:val="nil"/>
            </w:tcBorders>
          </w:tcPr>
          <w:p w14:paraId="7181852F" w14:textId="77777777" w:rsidR="00144E31" w:rsidRDefault="00144E31" w:rsidP="005F3C20">
            <w:pPr>
              <w:rPr>
                <w:sz w:val="2"/>
                <w:szCs w:val="2"/>
              </w:rPr>
            </w:pPr>
          </w:p>
        </w:tc>
        <w:tc>
          <w:tcPr>
            <w:tcW w:w="6345" w:type="dxa"/>
          </w:tcPr>
          <w:p w14:paraId="10DF4F2B" w14:textId="77777777" w:rsidR="00144E31" w:rsidRDefault="00144E31" w:rsidP="005F3C20">
            <w:pPr>
              <w:pStyle w:val="TableParagraph"/>
              <w:spacing w:line="360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НЕЛЬЗЯ разделять общепринятые сокращения (РФ, США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др.), отделять инициалы от фамилии,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разделять составляющее одно число цифры, отделять символы процента, параграфа, номера, градусов от цифр</w:t>
            </w:r>
          </w:p>
        </w:tc>
      </w:tr>
    </w:tbl>
    <w:p w14:paraId="562B08C1" w14:textId="77777777" w:rsidR="00144E31" w:rsidRDefault="00144E31" w:rsidP="00144E31">
      <w:pPr>
        <w:pStyle w:val="a5"/>
      </w:pPr>
    </w:p>
    <w:p w14:paraId="4BFBAD81" w14:textId="77777777" w:rsidR="00144E31" w:rsidRDefault="00144E31" w:rsidP="00144E31">
      <w:pPr>
        <w:pStyle w:val="a5"/>
      </w:pPr>
    </w:p>
    <w:p w14:paraId="113BFC17" w14:textId="77777777" w:rsidR="00144E31" w:rsidRDefault="00144E31" w:rsidP="00144E31">
      <w:pPr>
        <w:pStyle w:val="a5"/>
        <w:spacing w:before="15"/>
      </w:pPr>
    </w:p>
    <w:p w14:paraId="4542CA1C" w14:textId="77777777" w:rsidR="00144E31" w:rsidRDefault="00144E31" w:rsidP="00144E31">
      <w:pPr>
        <w:pStyle w:val="1"/>
        <w:numPr>
          <w:ilvl w:val="0"/>
          <w:numId w:val="2"/>
        </w:numPr>
        <w:tabs>
          <w:tab w:val="left" w:pos="887"/>
        </w:tabs>
        <w:ind w:left="887" w:hanging="348"/>
        <w:jc w:val="left"/>
      </w:pPr>
      <w:r>
        <w:t>ПОДГОТОВКА</w:t>
      </w:r>
      <w:r>
        <w:rPr>
          <w:spacing w:val="-13"/>
        </w:rPr>
        <w:t xml:space="preserve"> </w:t>
      </w:r>
      <w:r>
        <w:t>ИНДИВИДУАЛЬНОГО</w:t>
      </w:r>
      <w:r>
        <w:rPr>
          <w:spacing w:val="-7"/>
        </w:rPr>
        <w:t xml:space="preserve"> </w:t>
      </w:r>
      <w:r>
        <w:t>ПРОЕКТА</w:t>
      </w:r>
      <w:r>
        <w:rPr>
          <w:spacing w:val="-1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rPr>
          <w:spacing w:val="-2"/>
        </w:rPr>
        <w:t>ЗАЩИТЕ</w:t>
      </w:r>
    </w:p>
    <w:p w14:paraId="2E506027" w14:textId="77777777" w:rsidR="00144E31" w:rsidRDefault="00144E31" w:rsidP="00144E31">
      <w:pPr>
        <w:pStyle w:val="a5"/>
        <w:spacing w:before="316"/>
        <w:rPr>
          <w:b/>
        </w:rPr>
      </w:pPr>
    </w:p>
    <w:p w14:paraId="5C8572B0" w14:textId="77777777" w:rsidR="00144E31" w:rsidRDefault="00144E31" w:rsidP="00144E31">
      <w:pPr>
        <w:pStyle w:val="a5"/>
        <w:spacing w:line="360" w:lineRule="auto"/>
        <w:ind w:left="143" w:right="149" w:firstLine="707"/>
        <w:jc w:val="both"/>
      </w:pPr>
      <w:r>
        <w:t>Закончив написание и оформление индивидуального проекта, его основные положения надо обсудить с руководителем.</w:t>
      </w:r>
    </w:p>
    <w:p w14:paraId="068D9E76" w14:textId="77777777" w:rsidR="00144E31" w:rsidRDefault="00144E31" w:rsidP="00144E31">
      <w:pPr>
        <w:pStyle w:val="a5"/>
        <w:spacing w:before="1" w:line="360" w:lineRule="auto"/>
        <w:ind w:left="143" w:right="146" w:firstLine="707"/>
        <w:jc w:val="both"/>
      </w:pPr>
      <w:r>
        <w:t>После</w:t>
      </w:r>
      <w:r>
        <w:rPr>
          <w:spacing w:val="40"/>
        </w:rPr>
        <w:t xml:space="preserve"> </w:t>
      </w:r>
      <w:r>
        <w:t>просмотра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одобрения</w:t>
      </w:r>
      <w:r>
        <w:rPr>
          <w:spacing w:val="40"/>
        </w:rPr>
        <w:t xml:space="preserve"> </w:t>
      </w:r>
      <w:r>
        <w:t>индивидуального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руководитель его подписывает и составляет отзыв.</w:t>
      </w:r>
    </w:p>
    <w:p w14:paraId="0204C427" w14:textId="77777777" w:rsidR="00144E31" w:rsidRDefault="00144E31" w:rsidP="00144E31">
      <w:pPr>
        <w:pStyle w:val="a5"/>
        <w:spacing w:line="360" w:lineRule="auto"/>
        <w:ind w:left="143" w:right="145" w:firstLine="707"/>
        <w:jc w:val="both"/>
      </w:pPr>
      <w:r>
        <w:t xml:space="preserve">В отзыве руководитель характеризует проделанную работу по всем </w:t>
      </w:r>
      <w:r>
        <w:rPr>
          <w:spacing w:val="-2"/>
        </w:rPr>
        <w:t>разделам.</w:t>
      </w:r>
    </w:p>
    <w:p w14:paraId="0BE5B0E3" w14:textId="77777777" w:rsidR="00144E31" w:rsidRDefault="00144E31" w:rsidP="00144E31">
      <w:pPr>
        <w:pStyle w:val="a5"/>
        <w:spacing w:before="1" w:line="360" w:lineRule="auto"/>
        <w:ind w:left="143" w:right="144" w:firstLine="707"/>
        <w:jc w:val="both"/>
      </w:pPr>
      <w:r>
        <w:t>Подготовив</w:t>
      </w:r>
      <w:r>
        <w:rPr>
          <w:spacing w:val="80"/>
        </w:rPr>
        <w:t xml:space="preserve"> </w:t>
      </w:r>
      <w:r>
        <w:t>индивидуальный</w:t>
      </w:r>
      <w:r>
        <w:rPr>
          <w:spacing w:val="80"/>
        </w:rPr>
        <w:t xml:space="preserve"> </w:t>
      </w:r>
      <w:r>
        <w:t>проект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защите,</w:t>
      </w:r>
      <w:r>
        <w:rPr>
          <w:spacing w:val="80"/>
        </w:rPr>
        <w:t xml:space="preserve"> </w:t>
      </w:r>
      <w:r>
        <w:t>обучающийся готовит выступление,</w:t>
      </w:r>
      <w:r>
        <w:rPr>
          <w:spacing w:val="80"/>
        </w:rPr>
        <w:t xml:space="preserve"> </w:t>
      </w:r>
      <w:r>
        <w:t>наглядную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(схемы,</w:t>
      </w:r>
      <w:r>
        <w:rPr>
          <w:spacing w:val="80"/>
        </w:rPr>
        <w:t xml:space="preserve"> </w:t>
      </w:r>
      <w:r>
        <w:t>таблицы,</w:t>
      </w:r>
      <w:r>
        <w:rPr>
          <w:spacing w:val="80"/>
        </w:rPr>
        <w:t xml:space="preserve"> </w:t>
      </w:r>
      <w:r>
        <w:t>графики и</w:t>
      </w:r>
      <w:r>
        <w:rPr>
          <w:spacing w:val="40"/>
        </w:rPr>
        <w:t xml:space="preserve"> </w:t>
      </w:r>
      <w:r>
        <w:t>другой иллюстративный материал) для использования во время защиты.</w:t>
      </w:r>
    </w:p>
    <w:p w14:paraId="05BFA819" w14:textId="77777777" w:rsidR="00144E31" w:rsidRDefault="00144E31" w:rsidP="00144E31">
      <w:pPr>
        <w:pStyle w:val="a5"/>
        <w:spacing w:line="360" w:lineRule="auto"/>
        <w:jc w:val="both"/>
        <w:sectPr w:rsidR="00144E31">
          <w:type w:val="continuous"/>
          <w:pgSz w:w="11910" w:h="16840"/>
          <w:pgMar w:top="1100" w:right="708" w:bottom="1200" w:left="1559" w:header="0" w:footer="953" w:gutter="0"/>
          <w:cols w:space="720"/>
        </w:sectPr>
      </w:pPr>
    </w:p>
    <w:p w14:paraId="24A070F6" w14:textId="77777777" w:rsidR="00144E31" w:rsidRDefault="00144E31" w:rsidP="00144E31">
      <w:pPr>
        <w:pStyle w:val="a5"/>
        <w:spacing w:before="67" w:line="360" w:lineRule="auto"/>
        <w:ind w:left="143" w:right="135" w:firstLine="707"/>
        <w:jc w:val="both"/>
      </w:pPr>
      <w:r>
        <w:lastRenderedPageBreak/>
        <w:t>Процедура защиты индивидуальных проектов определяется методическим объединением образовательной организации. Для</w:t>
      </w:r>
      <w:r>
        <w:rPr>
          <w:spacing w:val="40"/>
        </w:rPr>
        <w:t xml:space="preserve"> </w:t>
      </w:r>
      <w:r>
        <w:t>выступления основных положений индивидуального проекта, обоснования выводов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предложений</w:t>
      </w:r>
      <w:r>
        <w:rPr>
          <w:spacing w:val="80"/>
        </w:rPr>
        <w:t xml:space="preserve"> </w:t>
      </w:r>
      <w:r>
        <w:t>отводится</w:t>
      </w:r>
      <w:r>
        <w:rPr>
          <w:spacing w:val="80"/>
        </w:rPr>
        <w:t xml:space="preserve"> </w:t>
      </w:r>
      <w:r>
        <w:t>не</w:t>
      </w:r>
      <w:r>
        <w:rPr>
          <w:spacing w:val="80"/>
        </w:rPr>
        <w:t xml:space="preserve"> </w:t>
      </w:r>
      <w:r>
        <w:t>более</w:t>
      </w:r>
      <w:r>
        <w:rPr>
          <w:spacing w:val="80"/>
        </w:rPr>
        <w:t xml:space="preserve"> </w:t>
      </w:r>
      <w:r>
        <w:t>10</w:t>
      </w:r>
      <w:r>
        <w:rPr>
          <w:spacing w:val="80"/>
        </w:rPr>
        <w:t xml:space="preserve"> </w:t>
      </w:r>
      <w:r>
        <w:t>минут.</w:t>
      </w:r>
      <w:r>
        <w:rPr>
          <w:spacing w:val="80"/>
        </w:rPr>
        <w:t xml:space="preserve"> </w:t>
      </w:r>
      <w:r>
        <w:t>После выступления обучающийся отвечает на заданные вопросы по теме.</w:t>
      </w:r>
    </w:p>
    <w:p w14:paraId="3A1A4631" w14:textId="77777777" w:rsidR="00144E31" w:rsidRDefault="00144E31" w:rsidP="00144E31">
      <w:pPr>
        <w:pStyle w:val="a5"/>
        <w:spacing w:before="2"/>
        <w:ind w:left="851"/>
        <w:jc w:val="both"/>
      </w:pPr>
      <w:r>
        <w:t>Результаты</w:t>
      </w:r>
      <w:r>
        <w:rPr>
          <w:spacing w:val="76"/>
          <w:w w:val="150"/>
        </w:rPr>
        <w:t xml:space="preserve"> </w:t>
      </w:r>
      <w:r>
        <w:t>защиты</w:t>
      </w:r>
      <w:r>
        <w:rPr>
          <w:spacing w:val="76"/>
          <w:w w:val="150"/>
        </w:rPr>
        <w:t xml:space="preserve"> </w:t>
      </w:r>
      <w:r>
        <w:t>определяются</w:t>
      </w:r>
      <w:r>
        <w:rPr>
          <w:spacing w:val="77"/>
          <w:w w:val="150"/>
        </w:rPr>
        <w:t xml:space="preserve"> </w:t>
      </w:r>
      <w:r>
        <w:t>оценками</w:t>
      </w:r>
      <w:r>
        <w:rPr>
          <w:spacing w:val="79"/>
          <w:w w:val="150"/>
        </w:rPr>
        <w:t xml:space="preserve"> </w:t>
      </w:r>
      <w:r>
        <w:t>«отлично»,</w:t>
      </w:r>
      <w:r>
        <w:rPr>
          <w:spacing w:val="78"/>
          <w:w w:val="150"/>
        </w:rPr>
        <w:t xml:space="preserve"> </w:t>
      </w:r>
      <w:r>
        <w:rPr>
          <w:spacing w:val="-2"/>
        </w:rPr>
        <w:t>«хорошо»,</w:t>
      </w:r>
    </w:p>
    <w:p w14:paraId="1D039AEC" w14:textId="77777777" w:rsidR="00144E31" w:rsidRDefault="00144E31" w:rsidP="00144E31">
      <w:pPr>
        <w:pStyle w:val="a5"/>
        <w:spacing w:before="161" w:line="360" w:lineRule="auto"/>
        <w:ind w:left="143" w:right="139"/>
        <w:jc w:val="both"/>
      </w:pPr>
      <w:r>
        <w:t>«удовлетворительно», «неудовлетворительно». Оценка по итогам защиты индивидуального проекта фиксируется в</w:t>
      </w:r>
      <w:r>
        <w:rPr>
          <w:spacing w:val="80"/>
        </w:rPr>
        <w:t xml:space="preserve"> </w:t>
      </w:r>
      <w:r>
        <w:t xml:space="preserve">ведомости и принимается в качестве итоговой аттестации по дисциплине «Основы проектной </w:t>
      </w:r>
      <w:r>
        <w:rPr>
          <w:spacing w:val="-2"/>
        </w:rPr>
        <w:t>деятельности».</w:t>
      </w:r>
    </w:p>
    <w:p w14:paraId="2E5B1066" w14:textId="77777777" w:rsidR="00144E31" w:rsidRDefault="00144E31" w:rsidP="00144E31">
      <w:pPr>
        <w:pStyle w:val="a5"/>
        <w:spacing w:before="166"/>
      </w:pPr>
    </w:p>
    <w:p w14:paraId="7690E986" w14:textId="77777777" w:rsidR="00144E31" w:rsidRDefault="00144E31" w:rsidP="00144E31">
      <w:pPr>
        <w:pStyle w:val="1"/>
        <w:numPr>
          <w:ilvl w:val="0"/>
          <w:numId w:val="2"/>
        </w:numPr>
        <w:tabs>
          <w:tab w:val="left" w:pos="457"/>
          <w:tab w:val="left" w:pos="4127"/>
        </w:tabs>
        <w:spacing w:line="360" w:lineRule="auto"/>
        <w:ind w:left="4127" w:right="178" w:hanging="3949"/>
        <w:jc w:val="left"/>
      </w:pPr>
      <w:r>
        <w:t>ПОДГОТОВКА</w:t>
      </w:r>
      <w:r>
        <w:rPr>
          <w:spacing w:val="-9"/>
        </w:rPr>
        <w:t xml:space="preserve"> </w:t>
      </w:r>
      <w:r>
        <w:t>ПРЕЗЕНТАЦИИ</w:t>
      </w:r>
      <w:r>
        <w:rPr>
          <w:spacing w:val="-7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ЗАЩИТЕ</w:t>
      </w:r>
      <w:r>
        <w:rPr>
          <w:spacing w:val="-8"/>
        </w:rPr>
        <w:t xml:space="preserve"> </w:t>
      </w:r>
      <w:r>
        <w:t xml:space="preserve">ИНДИВИДУАЛЬНОГО </w:t>
      </w:r>
      <w:r>
        <w:rPr>
          <w:spacing w:val="-2"/>
        </w:rPr>
        <w:t>ПРОЕКТА</w:t>
      </w:r>
    </w:p>
    <w:p w14:paraId="305BBD08" w14:textId="77777777" w:rsidR="00144E31" w:rsidRDefault="00144E31" w:rsidP="00144E31">
      <w:pPr>
        <w:pStyle w:val="a5"/>
        <w:spacing w:before="157"/>
        <w:rPr>
          <w:b/>
        </w:rPr>
      </w:pPr>
    </w:p>
    <w:p w14:paraId="4A6F9F6B" w14:textId="77777777" w:rsidR="00144E31" w:rsidRDefault="00144E31" w:rsidP="00144E31">
      <w:pPr>
        <w:pStyle w:val="a5"/>
        <w:spacing w:line="360" w:lineRule="auto"/>
        <w:ind w:left="143" w:right="138" w:firstLine="707"/>
        <w:jc w:val="both"/>
      </w:pPr>
      <w:r>
        <w:t>Презентация</w:t>
      </w:r>
      <w:r>
        <w:rPr>
          <w:spacing w:val="80"/>
        </w:rPr>
        <w:t xml:space="preserve"> </w:t>
      </w:r>
      <w:r>
        <w:t>индивидуального</w:t>
      </w:r>
      <w:r>
        <w:rPr>
          <w:spacing w:val="80"/>
        </w:rPr>
        <w:t xml:space="preserve"> </w:t>
      </w:r>
      <w:r>
        <w:t>проекта</w:t>
      </w:r>
      <w:r>
        <w:rPr>
          <w:spacing w:val="80"/>
        </w:rPr>
        <w:t xml:space="preserve"> </w:t>
      </w:r>
      <w:r>
        <w:t>представляет</w:t>
      </w:r>
      <w:r>
        <w:rPr>
          <w:spacing w:val="80"/>
        </w:rPr>
        <w:t xml:space="preserve"> </w:t>
      </w:r>
      <w:r>
        <w:t>собой документ, отображающий графическую информацию, содержащуюся в проекте, достигнутые автором работы результаты и предложения по совершенствованию исследуемого</w:t>
      </w:r>
      <w:r>
        <w:rPr>
          <w:spacing w:val="40"/>
        </w:rPr>
        <w:t xml:space="preserve"> </w:t>
      </w:r>
      <w:r>
        <w:t>предмета. Презентация индивидуального проекта содержит основные положения</w:t>
      </w:r>
      <w:r>
        <w:rPr>
          <w:spacing w:val="80"/>
        </w:rPr>
        <w:t xml:space="preserve"> </w:t>
      </w:r>
      <w:r>
        <w:t>для защиты, графические</w:t>
      </w:r>
      <w:r>
        <w:rPr>
          <w:spacing w:val="40"/>
        </w:rPr>
        <w:t xml:space="preserve"> </w:t>
      </w:r>
      <w:r>
        <w:t>материалы: диаграммы, рисунки, таблицы, карты, чертежи, схемы,</w:t>
      </w:r>
      <w:r>
        <w:rPr>
          <w:spacing w:val="40"/>
        </w:rPr>
        <w:t xml:space="preserve"> </w:t>
      </w:r>
      <w:r>
        <w:t>алгоритмы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т.п.,</w:t>
      </w:r>
      <w:r>
        <w:rPr>
          <w:spacing w:val="40"/>
        </w:rPr>
        <w:t xml:space="preserve"> </w:t>
      </w:r>
      <w:r>
        <w:t>которые иллюстрируют предмет защиты проекта.</w:t>
      </w:r>
    </w:p>
    <w:p w14:paraId="37439899" w14:textId="77777777" w:rsidR="00144E31" w:rsidRDefault="00144E31" w:rsidP="00144E31">
      <w:pPr>
        <w:pStyle w:val="a5"/>
        <w:spacing w:line="360" w:lineRule="auto"/>
        <w:ind w:left="143" w:right="141" w:firstLine="777"/>
        <w:jc w:val="both"/>
      </w:pPr>
      <w:r>
        <w:t>Для</w:t>
      </w:r>
      <w:r>
        <w:rPr>
          <w:spacing w:val="40"/>
        </w:rPr>
        <w:t xml:space="preserve"> </w:t>
      </w:r>
      <w:r>
        <w:t>того</w:t>
      </w:r>
      <w:r>
        <w:rPr>
          <w:spacing w:val="40"/>
        </w:rPr>
        <w:t xml:space="preserve"> </w:t>
      </w:r>
      <w:r>
        <w:t>чтобы</w:t>
      </w:r>
      <w:r>
        <w:rPr>
          <w:spacing w:val="40"/>
        </w:rPr>
        <w:t xml:space="preserve"> </w:t>
      </w:r>
      <w:r>
        <w:t>лучше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полнее</w:t>
      </w:r>
      <w:r>
        <w:rPr>
          <w:spacing w:val="40"/>
        </w:rPr>
        <w:t xml:space="preserve"> </w:t>
      </w:r>
      <w:r>
        <w:t>донести</w:t>
      </w:r>
      <w:r>
        <w:rPr>
          <w:spacing w:val="40"/>
        </w:rPr>
        <w:t xml:space="preserve"> </w:t>
      </w:r>
      <w:r>
        <w:t>свои</w:t>
      </w:r>
      <w:r>
        <w:rPr>
          <w:spacing w:val="40"/>
        </w:rPr>
        <w:t xml:space="preserve"> </w:t>
      </w:r>
      <w:r>
        <w:t>идеи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тех,</w:t>
      </w:r>
      <w:r>
        <w:rPr>
          <w:spacing w:val="40"/>
        </w:rPr>
        <w:t xml:space="preserve"> </w:t>
      </w:r>
      <w:r>
        <w:t>кто</w:t>
      </w:r>
      <w:r>
        <w:rPr>
          <w:spacing w:val="40"/>
        </w:rPr>
        <w:t xml:space="preserve"> </w:t>
      </w:r>
      <w:r>
        <w:t>будет рассматривать результаты исследовательской работы, надо</w:t>
      </w:r>
      <w:r>
        <w:rPr>
          <w:spacing w:val="40"/>
        </w:rPr>
        <w:t xml:space="preserve"> </w:t>
      </w:r>
      <w:r>
        <w:t>подготовить</w:t>
      </w:r>
      <w:r>
        <w:rPr>
          <w:spacing w:val="40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выступления. Он должен быть кратким,</w:t>
      </w:r>
      <w:r>
        <w:rPr>
          <w:spacing w:val="-1"/>
        </w:rPr>
        <w:t xml:space="preserve"> </w:t>
      </w:r>
      <w:r>
        <w:t>и его лучше всего составить по такой схеме:</w:t>
      </w:r>
    </w:p>
    <w:p w14:paraId="3741FF6C" w14:textId="77777777" w:rsidR="00144E31" w:rsidRDefault="00144E31" w:rsidP="00144E31">
      <w:pPr>
        <w:pStyle w:val="a8"/>
        <w:numPr>
          <w:ilvl w:val="1"/>
          <w:numId w:val="2"/>
        </w:numPr>
        <w:tabs>
          <w:tab w:val="left" w:pos="1154"/>
        </w:tabs>
        <w:spacing w:before="0"/>
        <w:ind w:left="1154" w:hanging="303"/>
        <w:jc w:val="both"/>
        <w:rPr>
          <w:sz w:val="28"/>
        </w:rPr>
      </w:pPr>
      <w:r>
        <w:rPr>
          <w:sz w:val="28"/>
        </w:rPr>
        <w:t>почему</w:t>
      </w:r>
      <w:r>
        <w:rPr>
          <w:spacing w:val="-8"/>
          <w:sz w:val="28"/>
        </w:rPr>
        <w:t xml:space="preserve"> </w:t>
      </w:r>
      <w:r>
        <w:rPr>
          <w:sz w:val="28"/>
        </w:rPr>
        <w:t>избрана</w:t>
      </w:r>
      <w:r>
        <w:rPr>
          <w:spacing w:val="-4"/>
          <w:sz w:val="28"/>
        </w:rPr>
        <w:t xml:space="preserve"> </w:t>
      </w:r>
      <w:r>
        <w:rPr>
          <w:sz w:val="28"/>
        </w:rPr>
        <w:t>эта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тема;</w:t>
      </w:r>
    </w:p>
    <w:p w14:paraId="79F0A3E7" w14:textId="77777777" w:rsidR="00144E31" w:rsidRDefault="00144E31" w:rsidP="00144E31">
      <w:pPr>
        <w:pStyle w:val="a8"/>
        <w:numPr>
          <w:ilvl w:val="1"/>
          <w:numId w:val="2"/>
        </w:numPr>
        <w:tabs>
          <w:tab w:val="left" w:pos="1154"/>
        </w:tabs>
        <w:spacing w:before="162"/>
        <w:ind w:left="1154" w:hanging="303"/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была</w:t>
      </w:r>
      <w:r>
        <w:rPr>
          <w:spacing w:val="-4"/>
          <w:sz w:val="28"/>
        </w:rPr>
        <w:t xml:space="preserve"> </w:t>
      </w:r>
      <w:r>
        <w:rPr>
          <w:sz w:val="28"/>
        </w:rPr>
        <w:t>цель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14:paraId="1FCCD4AC" w14:textId="77777777" w:rsidR="00144E31" w:rsidRDefault="00144E31" w:rsidP="00144E31">
      <w:pPr>
        <w:pStyle w:val="a8"/>
        <w:numPr>
          <w:ilvl w:val="1"/>
          <w:numId w:val="2"/>
        </w:numPr>
        <w:tabs>
          <w:tab w:val="left" w:pos="1154"/>
        </w:tabs>
        <w:spacing w:before="161"/>
        <w:ind w:left="1154" w:hanging="303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ставились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задачи;</w:t>
      </w:r>
    </w:p>
    <w:p w14:paraId="100798CA" w14:textId="77777777" w:rsidR="00144E31" w:rsidRDefault="00144E31" w:rsidP="00144E31">
      <w:pPr>
        <w:pStyle w:val="a8"/>
        <w:numPr>
          <w:ilvl w:val="1"/>
          <w:numId w:val="2"/>
        </w:numPr>
        <w:tabs>
          <w:tab w:val="left" w:pos="1154"/>
        </w:tabs>
        <w:spacing w:before="160"/>
        <w:ind w:left="1154" w:hanging="303"/>
        <w:rPr>
          <w:sz w:val="28"/>
        </w:rPr>
      </w:pPr>
      <w:r>
        <w:rPr>
          <w:sz w:val="28"/>
        </w:rPr>
        <w:t>какие</w:t>
      </w:r>
      <w:r>
        <w:rPr>
          <w:spacing w:val="-6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проверялись;</w:t>
      </w:r>
    </w:p>
    <w:p w14:paraId="0E7D29BE" w14:textId="77777777" w:rsidR="00144E31" w:rsidRDefault="00144E31" w:rsidP="00144E31">
      <w:pPr>
        <w:pStyle w:val="a8"/>
        <w:numPr>
          <w:ilvl w:val="1"/>
          <w:numId w:val="2"/>
        </w:numPr>
        <w:tabs>
          <w:tab w:val="left" w:pos="1154"/>
        </w:tabs>
        <w:spacing w:before="161"/>
        <w:ind w:left="1154" w:hanging="303"/>
        <w:rPr>
          <w:sz w:val="28"/>
        </w:rPr>
      </w:pPr>
      <w:r>
        <w:rPr>
          <w:sz w:val="28"/>
        </w:rPr>
        <w:t>какие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использовались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14:paraId="72B725E0" w14:textId="77777777" w:rsidR="00144E31" w:rsidRDefault="00144E31" w:rsidP="00144E31">
      <w:pPr>
        <w:pStyle w:val="a8"/>
        <w:rPr>
          <w:sz w:val="28"/>
        </w:rPr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773509FE" w14:textId="77777777" w:rsidR="00144E31" w:rsidRDefault="00144E31" w:rsidP="00144E31">
      <w:pPr>
        <w:pStyle w:val="a8"/>
        <w:numPr>
          <w:ilvl w:val="1"/>
          <w:numId w:val="2"/>
        </w:numPr>
        <w:tabs>
          <w:tab w:val="left" w:pos="1154"/>
        </w:tabs>
        <w:spacing w:before="67"/>
        <w:ind w:left="1154" w:hanging="303"/>
        <w:rPr>
          <w:sz w:val="28"/>
        </w:rPr>
      </w:pPr>
      <w:r>
        <w:rPr>
          <w:sz w:val="28"/>
        </w:rPr>
        <w:lastRenderedPageBreak/>
        <w:t>каким</w:t>
      </w:r>
      <w:r>
        <w:rPr>
          <w:spacing w:val="-5"/>
          <w:sz w:val="28"/>
        </w:rPr>
        <w:t xml:space="preserve"> </w:t>
      </w:r>
      <w:r>
        <w:rPr>
          <w:sz w:val="28"/>
        </w:rPr>
        <w:t>был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исследования;</w:t>
      </w:r>
    </w:p>
    <w:p w14:paraId="48CD4CC9" w14:textId="77777777" w:rsidR="00144E31" w:rsidRDefault="00144E31" w:rsidP="00144E31">
      <w:pPr>
        <w:pStyle w:val="a8"/>
        <w:numPr>
          <w:ilvl w:val="1"/>
          <w:numId w:val="2"/>
        </w:numPr>
        <w:tabs>
          <w:tab w:val="left" w:pos="1154"/>
        </w:tabs>
        <w:spacing w:before="163"/>
        <w:ind w:left="1154" w:hanging="303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были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получены;</w:t>
      </w:r>
    </w:p>
    <w:p w14:paraId="07078A13" w14:textId="77777777" w:rsidR="00144E31" w:rsidRDefault="00144E31" w:rsidP="00144E31">
      <w:pPr>
        <w:pStyle w:val="a8"/>
        <w:numPr>
          <w:ilvl w:val="1"/>
          <w:numId w:val="2"/>
        </w:numPr>
        <w:tabs>
          <w:tab w:val="left" w:pos="1154"/>
        </w:tabs>
        <w:spacing w:before="161"/>
        <w:ind w:left="1154" w:hanging="303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-7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4"/>
          <w:sz w:val="28"/>
        </w:rPr>
        <w:t xml:space="preserve"> </w:t>
      </w:r>
      <w:r>
        <w:rPr>
          <w:sz w:val="28"/>
        </w:rPr>
        <w:t>сделаны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14:paraId="4748A037" w14:textId="77777777" w:rsidR="00144E31" w:rsidRDefault="00144E31" w:rsidP="00144E31">
      <w:pPr>
        <w:pStyle w:val="a8"/>
        <w:numPr>
          <w:ilvl w:val="1"/>
          <w:numId w:val="2"/>
        </w:numPr>
        <w:tabs>
          <w:tab w:val="left" w:pos="1154"/>
        </w:tabs>
        <w:spacing w:before="160"/>
        <w:ind w:left="1154" w:hanging="303"/>
        <w:jc w:val="both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дальнейшем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этом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направлении.</w:t>
      </w:r>
    </w:p>
    <w:p w14:paraId="4837495A" w14:textId="77777777" w:rsidR="00144E31" w:rsidRDefault="00144E31" w:rsidP="00144E31">
      <w:pPr>
        <w:pStyle w:val="a5"/>
        <w:spacing w:before="161" w:line="360" w:lineRule="auto"/>
        <w:ind w:left="143" w:right="143" w:firstLine="707"/>
        <w:jc w:val="both"/>
      </w:pPr>
      <w:r>
        <w:t>Презентация (электронная) для защиты индивидуального проекта служит для убедительности и наглядности</w:t>
      </w:r>
      <w:r>
        <w:rPr>
          <w:spacing w:val="80"/>
        </w:rPr>
        <w:t xml:space="preserve"> </w:t>
      </w:r>
      <w:r>
        <w:t xml:space="preserve">материала, выносимого на </w:t>
      </w:r>
      <w:r>
        <w:rPr>
          <w:spacing w:val="-2"/>
        </w:rPr>
        <w:t>защиту.</w:t>
      </w:r>
    </w:p>
    <w:p w14:paraId="0C05E6B4" w14:textId="77777777" w:rsidR="00144E31" w:rsidRDefault="00144E31" w:rsidP="00144E31">
      <w:pPr>
        <w:pStyle w:val="a5"/>
        <w:ind w:left="851"/>
        <w:jc w:val="both"/>
      </w:pPr>
      <w:r>
        <w:t>Основное</w:t>
      </w:r>
      <w:r>
        <w:rPr>
          <w:spacing w:val="-9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rPr>
          <w:spacing w:val="-2"/>
        </w:rPr>
        <w:t>презентации:</w:t>
      </w:r>
    </w:p>
    <w:p w14:paraId="5970352C" w14:textId="77777777" w:rsidR="00144E31" w:rsidRDefault="00144E31" w:rsidP="00144E31">
      <w:pPr>
        <w:pStyle w:val="3"/>
        <w:spacing w:before="168"/>
      </w:pPr>
      <w:r>
        <w:t>1</w:t>
      </w:r>
      <w:r>
        <w:rPr>
          <w:spacing w:val="-1"/>
        </w:rPr>
        <w:t xml:space="preserve"> </w:t>
      </w:r>
      <w:r>
        <w:t>слайд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2"/>
        </w:rPr>
        <w:t>титульный</w:t>
      </w:r>
    </w:p>
    <w:p w14:paraId="40B4B226" w14:textId="77777777" w:rsidR="00144E31" w:rsidRDefault="00144E31" w:rsidP="00144E31">
      <w:pPr>
        <w:pStyle w:val="a5"/>
        <w:spacing w:before="156" w:line="360" w:lineRule="auto"/>
        <w:ind w:left="143" w:right="140" w:firstLine="777"/>
      </w:pPr>
      <w:r>
        <w:t>Титульная</w:t>
      </w:r>
      <w:r>
        <w:rPr>
          <w:spacing w:val="40"/>
        </w:rPr>
        <w:t xml:space="preserve"> </w:t>
      </w:r>
      <w:r>
        <w:t>страница</w:t>
      </w:r>
      <w:r>
        <w:rPr>
          <w:spacing w:val="-4"/>
        </w:rPr>
        <w:t xml:space="preserve"> </w:t>
      </w:r>
      <w:r>
        <w:t>необходима,</w:t>
      </w:r>
      <w:r>
        <w:rPr>
          <w:spacing w:val="-6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представить</w:t>
      </w:r>
      <w:r>
        <w:rPr>
          <w:spacing w:val="-5"/>
        </w:rPr>
        <w:t xml:space="preserve"> </w:t>
      </w:r>
      <w:r>
        <w:t>аудитории</w:t>
      </w:r>
      <w:r>
        <w:rPr>
          <w:spacing w:val="-5"/>
        </w:rPr>
        <w:t xml:space="preserve"> </w:t>
      </w:r>
      <w:r>
        <w:t>автора и тему его работы. На данном слайде указывается следующая информация:</w:t>
      </w:r>
    </w:p>
    <w:p w14:paraId="6F233B7C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0" w:line="341" w:lineRule="exact"/>
        <w:ind w:left="862"/>
        <w:rPr>
          <w:sz w:val="28"/>
        </w:rPr>
      </w:pPr>
      <w:r>
        <w:rPr>
          <w:sz w:val="28"/>
        </w:rPr>
        <w:t>полное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организации;</w:t>
      </w:r>
    </w:p>
    <w:p w14:paraId="35AE0287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тема</w:t>
      </w:r>
      <w:r>
        <w:rPr>
          <w:spacing w:val="-9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</w:t>
      </w:r>
    </w:p>
    <w:p w14:paraId="6FA3BFE5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ФИО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обучающегося</w:t>
      </w:r>
    </w:p>
    <w:p w14:paraId="78059FA3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61"/>
        <w:ind w:left="862"/>
        <w:rPr>
          <w:sz w:val="28"/>
        </w:rPr>
      </w:pPr>
      <w:r>
        <w:rPr>
          <w:sz w:val="28"/>
        </w:rPr>
        <w:t>ФИО</w:t>
      </w:r>
      <w:r>
        <w:rPr>
          <w:spacing w:val="-10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9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проекта</w:t>
      </w:r>
    </w:p>
    <w:p w14:paraId="0ACA1C57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58"/>
        <w:ind w:left="862"/>
        <w:rPr>
          <w:sz w:val="28"/>
        </w:rPr>
      </w:pPr>
      <w:r>
        <w:rPr>
          <w:sz w:val="28"/>
        </w:rPr>
        <w:t>год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</w:t>
      </w:r>
    </w:p>
    <w:p w14:paraId="06ADED48" w14:textId="77777777" w:rsidR="00144E31" w:rsidRDefault="00144E31" w:rsidP="00144E31">
      <w:pPr>
        <w:pStyle w:val="3"/>
      </w:pPr>
      <w:r>
        <w:t>2</w:t>
      </w:r>
      <w:r>
        <w:rPr>
          <w:spacing w:val="-1"/>
        </w:rPr>
        <w:t xml:space="preserve"> </w:t>
      </w:r>
      <w:r>
        <w:t>слайд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ВВЕДЕНИЕ</w:t>
      </w:r>
    </w:p>
    <w:p w14:paraId="5974950F" w14:textId="77777777" w:rsidR="00144E31" w:rsidRDefault="00144E31" w:rsidP="00144E31">
      <w:pPr>
        <w:pStyle w:val="a5"/>
        <w:spacing w:before="154" w:line="362" w:lineRule="auto"/>
        <w:ind w:left="851"/>
      </w:pPr>
      <w:r>
        <w:t>Должно</w:t>
      </w:r>
      <w:r>
        <w:rPr>
          <w:spacing w:val="-8"/>
        </w:rPr>
        <w:t xml:space="preserve"> </w:t>
      </w:r>
      <w:r>
        <w:t>содержать</w:t>
      </w:r>
      <w:r>
        <w:rPr>
          <w:spacing w:val="-9"/>
        </w:rPr>
        <w:t xml:space="preserve"> </w:t>
      </w:r>
      <w:r>
        <w:t>обязательные</w:t>
      </w:r>
      <w:r>
        <w:rPr>
          <w:spacing w:val="40"/>
        </w:rPr>
        <w:t xml:space="preserve"> </w:t>
      </w:r>
      <w:r>
        <w:t>элементы</w:t>
      </w:r>
      <w:r>
        <w:rPr>
          <w:spacing w:val="-8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 xml:space="preserve">проекта: </w:t>
      </w:r>
      <w:r>
        <w:rPr>
          <w:spacing w:val="-2"/>
        </w:rPr>
        <w:t>Актуальность</w:t>
      </w:r>
    </w:p>
    <w:p w14:paraId="6887393D" w14:textId="77777777" w:rsidR="00144E31" w:rsidRDefault="00144E31" w:rsidP="00144E31">
      <w:pPr>
        <w:pStyle w:val="a5"/>
        <w:spacing w:line="360" w:lineRule="auto"/>
        <w:ind w:left="851" w:right="5891"/>
      </w:pPr>
      <w:r>
        <w:t>Цели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проекта Объект</w:t>
      </w:r>
      <w:r>
        <w:rPr>
          <w:spacing w:val="40"/>
        </w:rPr>
        <w:t xml:space="preserve"> </w:t>
      </w:r>
      <w:r>
        <w:t>проекта</w:t>
      </w:r>
    </w:p>
    <w:p w14:paraId="26ABBC5E" w14:textId="77777777" w:rsidR="00144E31" w:rsidRDefault="00144E31" w:rsidP="00144E31">
      <w:pPr>
        <w:pStyle w:val="a5"/>
        <w:spacing w:line="360" w:lineRule="auto"/>
        <w:ind w:left="851" w:right="5891"/>
      </w:pPr>
      <w:r>
        <w:t>Предмет</w:t>
      </w:r>
      <w:r>
        <w:rPr>
          <w:spacing w:val="-18"/>
        </w:rPr>
        <w:t xml:space="preserve"> </w:t>
      </w:r>
      <w:r>
        <w:t>проекта Период проекта</w:t>
      </w:r>
    </w:p>
    <w:p w14:paraId="25662882" w14:textId="77777777" w:rsidR="00144E31" w:rsidRDefault="00144E31" w:rsidP="00144E31">
      <w:pPr>
        <w:pStyle w:val="a5"/>
        <w:tabs>
          <w:tab w:val="left" w:pos="3889"/>
          <w:tab w:val="left" w:pos="6489"/>
          <w:tab w:val="left" w:pos="8395"/>
        </w:tabs>
        <w:spacing w:line="360" w:lineRule="auto"/>
        <w:ind w:left="143" w:right="141" w:firstLine="707"/>
        <w:jc w:val="both"/>
      </w:pPr>
      <w:r>
        <w:rPr>
          <w:b/>
          <w:i/>
        </w:rPr>
        <w:t>3 -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6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слайды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(основная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часть)</w:t>
      </w:r>
      <w:r>
        <w:t>-</w:t>
      </w:r>
      <w:r>
        <w:rPr>
          <w:spacing w:val="40"/>
        </w:rPr>
        <w:t xml:space="preserve"> </w:t>
      </w:r>
      <w:r>
        <w:t>непосредственно</w:t>
      </w:r>
      <w:r>
        <w:rPr>
          <w:spacing w:val="80"/>
          <w:w w:val="150"/>
        </w:rPr>
        <w:t xml:space="preserve">  </w:t>
      </w:r>
      <w:r>
        <w:t>раскрывается</w:t>
      </w:r>
      <w:r>
        <w:rPr>
          <w:spacing w:val="40"/>
        </w:rPr>
        <w:t xml:space="preserve"> </w:t>
      </w:r>
      <w:r>
        <w:t>тема работы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собранного</w:t>
      </w:r>
      <w:r>
        <w:rPr>
          <w:spacing w:val="40"/>
        </w:rPr>
        <w:t xml:space="preserve"> </w:t>
      </w:r>
      <w:r>
        <w:t>материала,</w:t>
      </w:r>
      <w:r>
        <w:rPr>
          <w:spacing w:val="40"/>
        </w:rPr>
        <w:t xml:space="preserve"> </w:t>
      </w:r>
      <w:r>
        <w:t>дается</w:t>
      </w:r>
      <w:r>
        <w:rPr>
          <w:spacing w:val="40"/>
        </w:rPr>
        <w:t xml:space="preserve"> </w:t>
      </w:r>
      <w:r>
        <w:t>краткий</w:t>
      </w:r>
      <w:r>
        <w:rPr>
          <w:spacing w:val="40"/>
        </w:rPr>
        <w:t xml:space="preserve"> </w:t>
      </w:r>
      <w:r>
        <w:t>обзор</w:t>
      </w:r>
      <w:r>
        <w:rPr>
          <w:spacing w:val="40"/>
        </w:rPr>
        <w:t xml:space="preserve"> </w:t>
      </w:r>
      <w:r>
        <w:t>объекта</w:t>
      </w:r>
      <w:r>
        <w:rPr>
          <w:spacing w:val="80"/>
        </w:rPr>
        <w:t xml:space="preserve">  </w:t>
      </w:r>
      <w:r>
        <w:t>исследования,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основных</w:t>
      </w:r>
      <w:r>
        <w:tab/>
      </w:r>
      <w:r>
        <w:rPr>
          <w:spacing w:val="-2"/>
        </w:rPr>
        <w:t xml:space="preserve">вопросов </w:t>
      </w:r>
      <w:r>
        <w:t>индивидуального</w:t>
      </w:r>
      <w:r>
        <w:rPr>
          <w:spacing w:val="40"/>
        </w:rPr>
        <w:t xml:space="preserve"> </w:t>
      </w:r>
      <w:r>
        <w:t>проекта (таблицы, графики, рисунки, диаграммы).</w:t>
      </w:r>
    </w:p>
    <w:p w14:paraId="5B2CCC35" w14:textId="77777777" w:rsidR="00144E31" w:rsidRDefault="00144E31" w:rsidP="00144E31">
      <w:pPr>
        <w:pStyle w:val="3"/>
        <w:spacing w:before="3"/>
      </w:pPr>
      <w:r>
        <w:t>7 слайд</w:t>
      </w:r>
      <w:r>
        <w:rPr>
          <w:spacing w:val="-1"/>
        </w:rPr>
        <w:t xml:space="preserve"> </w:t>
      </w:r>
      <w:r>
        <w:rPr>
          <w:spacing w:val="-2"/>
        </w:rPr>
        <w:t>(ВЫВОДЫ)</w:t>
      </w:r>
    </w:p>
    <w:p w14:paraId="60A2E3F2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52"/>
        <w:ind w:left="862"/>
        <w:rPr>
          <w:sz w:val="28"/>
        </w:rPr>
      </w:pPr>
      <w:r>
        <w:rPr>
          <w:sz w:val="28"/>
        </w:rPr>
        <w:t>итоги</w:t>
      </w:r>
      <w:r>
        <w:rPr>
          <w:spacing w:val="-9"/>
          <w:sz w:val="28"/>
        </w:rPr>
        <w:t xml:space="preserve"> </w:t>
      </w:r>
      <w:r>
        <w:rPr>
          <w:sz w:val="28"/>
        </w:rPr>
        <w:t>проделанной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работы</w:t>
      </w:r>
    </w:p>
    <w:p w14:paraId="640F9AD2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59"/>
        <w:ind w:left="862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пунктов</w:t>
      </w:r>
    </w:p>
    <w:p w14:paraId="45B3574F" w14:textId="77777777" w:rsidR="00144E31" w:rsidRDefault="00144E31" w:rsidP="00144E31">
      <w:pPr>
        <w:pStyle w:val="a8"/>
        <w:rPr>
          <w:sz w:val="28"/>
        </w:rPr>
        <w:sectPr w:rsidR="00144E31">
          <w:pgSz w:w="11910" w:h="16840"/>
          <w:pgMar w:top="1040" w:right="708" w:bottom="1160" w:left="1559" w:header="0" w:footer="953" w:gutter="0"/>
          <w:cols w:space="720"/>
        </w:sectPr>
      </w:pPr>
    </w:p>
    <w:p w14:paraId="0C29568E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86" w:line="352" w:lineRule="auto"/>
        <w:ind w:left="862" w:right="144"/>
        <w:jc w:val="both"/>
        <w:rPr>
          <w:sz w:val="28"/>
        </w:rPr>
      </w:pPr>
      <w:r>
        <w:rPr>
          <w:sz w:val="28"/>
        </w:rPr>
        <w:lastRenderedPageBreak/>
        <w:t>обобщение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результатов, формулировка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 их</w:t>
      </w:r>
      <w:r>
        <w:rPr>
          <w:spacing w:val="-1"/>
          <w:sz w:val="28"/>
        </w:rPr>
        <w:t xml:space="preserve"> </w:t>
      </w:r>
      <w:r>
        <w:rPr>
          <w:sz w:val="28"/>
        </w:rPr>
        <w:t>устранению или совершенствованию</w:t>
      </w:r>
    </w:p>
    <w:p w14:paraId="28EA4BCC" w14:textId="77777777" w:rsidR="00144E31" w:rsidRDefault="00144E31" w:rsidP="00144E31">
      <w:pPr>
        <w:pStyle w:val="a5"/>
      </w:pPr>
    </w:p>
    <w:p w14:paraId="3F6A8C27" w14:textId="77777777" w:rsidR="00144E31" w:rsidRDefault="00144E31" w:rsidP="00144E31">
      <w:pPr>
        <w:pStyle w:val="a5"/>
      </w:pPr>
    </w:p>
    <w:p w14:paraId="758F9319" w14:textId="77777777" w:rsidR="00144E31" w:rsidRDefault="00144E31" w:rsidP="00144E31">
      <w:pPr>
        <w:pStyle w:val="a5"/>
        <w:spacing w:before="16"/>
      </w:pPr>
    </w:p>
    <w:p w14:paraId="200B2B9B" w14:textId="77777777" w:rsidR="00144E31" w:rsidRDefault="00144E31" w:rsidP="00144E31">
      <w:pPr>
        <w:pStyle w:val="1"/>
        <w:numPr>
          <w:ilvl w:val="0"/>
          <w:numId w:val="2"/>
        </w:numPr>
        <w:tabs>
          <w:tab w:val="left" w:pos="1206"/>
        </w:tabs>
        <w:ind w:left="1206" w:hanging="279"/>
        <w:jc w:val="left"/>
      </w:pPr>
      <w:r>
        <w:t>КРИТЕРИИ</w:t>
      </w:r>
      <w:r>
        <w:rPr>
          <w:spacing w:val="-12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ИНДИВИДУАЛЬНОГО</w:t>
      </w:r>
      <w:r>
        <w:rPr>
          <w:spacing w:val="-9"/>
        </w:rPr>
        <w:t xml:space="preserve"> </w:t>
      </w:r>
      <w:r>
        <w:rPr>
          <w:spacing w:val="-2"/>
        </w:rPr>
        <w:t>ПРОЕКТА</w:t>
      </w:r>
    </w:p>
    <w:p w14:paraId="6794A728" w14:textId="77777777" w:rsidR="00144E31" w:rsidRDefault="00144E31" w:rsidP="00144E31">
      <w:pPr>
        <w:pStyle w:val="a5"/>
        <w:spacing w:before="316"/>
        <w:rPr>
          <w:b/>
        </w:rPr>
      </w:pPr>
    </w:p>
    <w:p w14:paraId="4CDD9F2B" w14:textId="77777777" w:rsidR="00144E31" w:rsidRDefault="00144E31" w:rsidP="00144E31">
      <w:pPr>
        <w:pStyle w:val="a5"/>
        <w:ind w:left="851"/>
      </w:pPr>
      <w:r>
        <w:t>Защита</w:t>
      </w:r>
      <w:r>
        <w:rPr>
          <w:spacing w:val="-11"/>
        </w:rPr>
        <w:t xml:space="preserve"> </w:t>
      </w:r>
      <w:r>
        <w:t>индивидуального</w:t>
      </w:r>
      <w:r>
        <w:rPr>
          <w:spacing w:val="-9"/>
        </w:rPr>
        <w:t xml:space="preserve"> </w:t>
      </w:r>
      <w:r>
        <w:t>проекта</w:t>
      </w:r>
      <w:r>
        <w:rPr>
          <w:spacing w:val="-9"/>
        </w:rPr>
        <w:t xml:space="preserve"> </w:t>
      </w:r>
      <w:r>
        <w:t>заканчивается</w:t>
      </w:r>
      <w:r>
        <w:rPr>
          <w:spacing w:val="-9"/>
        </w:rPr>
        <w:t xml:space="preserve"> </w:t>
      </w:r>
      <w:r>
        <w:t>выставлением</w:t>
      </w:r>
      <w:r>
        <w:rPr>
          <w:spacing w:val="-8"/>
        </w:rPr>
        <w:t xml:space="preserve"> </w:t>
      </w:r>
      <w:r>
        <w:rPr>
          <w:spacing w:val="-2"/>
        </w:rPr>
        <w:t>оценок.</w:t>
      </w:r>
    </w:p>
    <w:p w14:paraId="6D301534" w14:textId="77777777" w:rsidR="00144E31" w:rsidRDefault="00144E31" w:rsidP="00144E31">
      <w:pPr>
        <w:pStyle w:val="3"/>
        <w:spacing w:before="171"/>
        <w:ind w:left="143"/>
        <w:jc w:val="both"/>
      </w:pPr>
      <w:r>
        <w:t>«Отлично»</w:t>
      </w:r>
      <w:r>
        <w:rPr>
          <w:spacing w:val="-6"/>
        </w:rPr>
        <w:t xml:space="preserve"> </w:t>
      </w:r>
      <w:r>
        <w:rPr>
          <w:spacing w:val="-2"/>
        </w:rPr>
        <w:t>выставляется:</w:t>
      </w:r>
    </w:p>
    <w:p w14:paraId="68AA4AE6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52" w:line="357" w:lineRule="auto"/>
        <w:ind w:left="862" w:right="139"/>
        <w:jc w:val="both"/>
        <w:rPr>
          <w:sz w:val="28"/>
        </w:rPr>
      </w:pPr>
      <w:r>
        <w:rPr>
          <w:sz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14:paraId="68083FAE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1"/>
        </w:tabs>
        <w:spacing w:before="1"/>
        <w:ind w:left="861" w:hanging="359"/>
        <w:jc w:val="both"/>
        <w:rPr>
          <w:sz w:val="28"/>
        </w:rPr>
      </w:pP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отзывы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руководителя;</w:t>
      </w:r>
    </w:p>
    <w:p w14:paraId="1F7FE628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61" w:line="357" w:lineRule="auto"/>
        <w:ind w:left="862" w:right="138"/>
        <w:jc w:val="both"/>
        <w:rPr>
          <w:sz w:val="28"/>
        </w:rPr>
      </w:pPr>
      <w:r>
        <w:rPr>
          <w:sz w:val="28"/>
        </w:rPr>
        <w:t>при защите работы обучающийся показывает достаточно глубокие знания</w:t>
      </w:r>
      <w:r>
        <w:rPr>
          <w:spacing w:val="40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40"/>
          <w:sz w:val="28"/>
        </w:rPr>
        <w:t xml:space="preserve"> </w:t>
      </w:r>
      <w:r>
        <w:rPr>
          <w:sz w:val="28"/>
        </w:rPr>
        <w:t>темы,</w:t>
      </w:r>
      <w:r>
        <w:rPr>
          <w:spacing w:val="40"/>
          <w:sz w:val="28"/>
        </w:rPr>
        <w:t xml:space="preserve"> </w:t>
      </w:r>
      <w:r>
        <w:rPr>
          <w:sz w:val="28"/>
        </w:rPr>
        <w:t>свободно оперирует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исследованиями, вносит обоснованные предложения, во время выступления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использует</w:t>
      </w:r>
      <w:r>
        <w:rPr>
          <w:spacing w:val="40"/>
          <w:sz w:val="28"/>
        </w:rPr>
        <w:t xml:space="preserve"> </w:t>
      </w:r>
      <w:r>
        <w:rPr>
          <w:sz w:val="28"/>
        </w:rPr>
        <w:t>наглядные пособия</w:t>
      </w:r>
      <w:r>
        <w:rPr>
          <w:spacing w:val="40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40"/>
          <w:sz w:val="28"/>
        </w:rPr>
        <w:t xml:space="preserve"> </w:t>
      </w:r>
      <w:r>
        <w:rPr>
          <w:sz w:val="28"/>
        </w:rPr>
        <w:t>схемы, графики,</w:t>
      </w:r>
      <w:r>
        <w:rPr>
          <w:spacing w:val="80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80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т.д.)</w:t>
      </w:r>
      <w:r>
        <w:rPr>
          <w:spacing w:val="80"/>
          <w:sz w:val="28"/>
        </w:rPr>
        <w:t xml:space="preserve"> </w:t>
      </w:r>
      <w:r>
        <w:rPr>
          <w:sz w:val="28"/>
        </w:rPr>
        <w:t>или раздаточный материал, легко отвечает на поставленные вопросы.</w:t>
      </w:r>
    </w:p>
    <w:p w14:paraId="08AD4E3F" w14:textId="77777777" w:rsidR="00144E31" w:rsidRDefault="00144E31" w:rsidP="00144E31">
      <w:pPr>
        <w:pStyle w:val="3"/>
        <w:spacing w:before="15"/>
        <w:ind w:left="143"/>
        <w:jc w:val="both"/>
      </w:pPr>
      <w:r>
        <w:t>«Хорошо»</w:t>
      </w:r>
      <w:r>
        <w:rPr>
          <w:spacing w:val="-8"/>
        </w:rPr>
        <w:t xml:space="preserve"> </w:t>
      </w:r>
      <w:r>
        <w:rPr>
          <w:spacing w:val="-2"/>
        </w:rPr>
        <w:t>выставляется:</w:t>
      </w:r>
    </w:p>
    <w:p w14:paraId="7B9F85D3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55" w:line="357" w:lineRule="auto"/>
        <w:ind w:left="862" w:right="141"/>
        <w:jc w:val="both"/>
        <w:rPr>
          <w:sz w:val="28"/>
        </w:rPr>
      </w:pPr>
      <w:r>
        <w:rPr>
          <w:sz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14:paraId="31DDDFAC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1"/>
        </w:tabs>
        <w:spacing w:before="1"/>
        <w:ind w:left="861" w:hanging="359"/>
        <w:jc w:val="both"/>
        <w:rPr>
          <w:sz w:val="28"/>
        </w:rPr>
      </w:pPr>
      <w:r>
        <w:rPr>
          <w:sz w:val="28"/>
        </w:rPr>
        <w:t>имеет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положительный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отзыв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руководителя;</w:t>
      </w:r>
    </w:p>
    <w:p w14:paraId="27DA923E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61" w:line="357" w:lineRule="auto"/>
        <w:ind w:left="862" w:right="139"/>
        <w:jc w:val="both"/>
        <w:rPr>
          <w:sz w:val="28"/>
        </w:rPr>
      </w:pPr>
      <w:r>
        <w:rPr>
          <w:sz w:val="28"/>
        </w:rPr>
        <w:t>при защите обучающийся показывает знания вопросов темы,</w:t>
      </w:r>
      <w:r>
        <w:rPr>
          <w:spacing w:val="80"/>
          <w:sz w:val="28"/>
        </w:rPr>
        <w:t xml:space="preserve"> </w:t>
      </w:r>
      <w:r>
        <w:rPr>
          <w:sz w:val="28"/>
        </w:rPr>
        <w:t>оперирует данными исследования, вносит предложения, во время выступления использует</w:t>
      </w:r>
      <w:r>
        <w:rPr>
          <w:spacing w:val="40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40"/>
          <w:sz w:val="28"/>
        </w:rPr>
        <w:t xml:space="preserve"> </w:t>
      </w:r>
      <w:r>
        <w:rPr>
          <w:sz w:val="28"/>
        </w:rPr>
        <w:t>пособия</w:t>
      </w:r>
      <w:r>
        <w:rPr>
          <w:spacing w:val="40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40"/>
          <w:sz w:val="28"/>
        </w:rPr>
        <w:t xml:space="preserve"> </w:t>
      </w:r>
      <w:r>
        <w:rPr>
          <w:sz w:val="28"/>
        </w:rPr>
        <w:t>схемы, графики,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электронные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65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т.д.)</w:t>
      </w:r>
      <w:r>
        <w:rPr>
          <w:spacing w:val="66"/>
          <w:w w:val="150"/>
          <w:sz w:val="28"/>
        </w:rPr>
        <w:t xml:space="preserve">  </w:t>
      </w:r>
      <w:r>
        <w:rPr>
          <w:sz w:val="28"/>
        </w:rPr>
        <w:t>или</w:t>
      </w:r>
      <w:r>
        <w:rPr>
          <w:spacing w:val="65"/>
          <w:w w:val="150"/>
          <w:sz w:val="28"/>
        </w:rPr>
        <w:t xml:space="preserve">  </w:t>
      </w:r>
      <w:r>
        <w:rPr>
          <w:sz w:val="28"/>
        </w:rPr>
        <w:t>раздаточный</w:t>
      </w:r>
    </w:p>
    <w:p w14:paraId="07291650" w14:textId="77777777" w:rsidR="00144E31" w:rsidRDefault="00144E31" w:rsidP="00144E31">
      <w:pPr>
        <w:pStyle w:val="a8"/>
        <w:spacing w:line="357" w:lineRule="auto"/>
        <w:jc w:val="both"/>
        <w:rPr>
          <w:sz w:val="28"/>
        </w:rPr>
        <w:sectPr w:rsidR="00144E31">
          <w:pgSz w:w="11910" w:h="16840"/>
          <w:pgMar w:top="1020" w:right="708" w:bottom="1200" w:left="1559" w:header="0" w:footer="953" w:gutter="0"/>
          <w:cols w:space="720"/>
        </w:sectPr>
      </w:pPr>
    </w:p>
    <w:p w14:paraId="4E49C0F8" w14:textId="77777777" w:rsidR="00144E31" w:rsidRDefault="00144E31" w:rsidP="00144E31">
      <w:pPr>
        <w:pStyle w:val="a5"/>
        <w:spacing w:before="67" w:line="362" w:lineRule="auto"/>
        <w:ind w:left="862" w:right="139"/>
        <w:jc w:val="both"/>
      </w:pPr>
      <w:r>
        <w:lastRenderedPageBreak/>
        <w:t>материал,</w:t>
      </w:r>
      <w:r>
        <w:rPr>
          <w:spacing w:val="80"/>
        </w:rPr>
        <w:t xml:space="preserve"> </w:t>
      </w:r>
      <w:r>
        <w:t>без</w:t>
      </w:r>
      <w:r>
        <w:rPr>
          <w:spacing w:val="80"/>
        </w:rPr>
        <w:t xml:space="preserve"> </w:t>
      </w:r>
      <w:r>
        <w:t>особых</w:t>
      </w:r>
      <w:r>
        <w:rPr>
          <w:spacing w:val="80"/>
        </w:rPr>
        <w:t xml:space="preserve"> </w:t>
      </w:r>
      <w:r>
        <w:t xml:space="preserve">затруднений отвечает на поставленные </w:t>
      </w:r>
      <w:r>
        <w:rPr>
          <w:spacing w:val="-2"/>
        </w:rPr>
        <w:t>вопросы.</w:t>
      </w:r>
    </w:p>
    <w:p w14:paraId="7E7CD5FD" w14:textId="77777777" w:rsidR="00144E31" w:rsidRDefault="00144E31" w:rsidP="00144E31">
      <w:pPr>
        <w:pStyle w:val="3"/>
        <w:spacing w:before="3"/>
        <w:ind w:left="143"/>
        <w:jc w:val="both"/>
      </w:pPr>
      <w:r>
        <w:rPr>
          <w:spacing w:val="-2"/>
        </w:rPr>
        <w:t>«Удовлетворительно»</w:t>
      </w:r>
      <w:r>
        <w:rPr>
          <w:spacing w:val="20"/>
        </w:rPr>
        <w:t xml:space="preserve"> </w:t>
      </w:r>
      <w:r>
        <w:rPr>
          <w:spacing w:val="-2"/>
        </w:rPr>
        <w:t>выставляется:</w:t>
      </w:r>
    </w:p>
    <w:p w14:paraId="162A3A55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152" w:line="357" w:lineRule="auto"/>
        <w:ind w:left="862" w:right="136"/>
        <w:jc w:val="both"/>
        <w:rPr>
          <w:sz w:val="28"/>
        </w:rPr>
      </w:pPr>
      <w:r>
        <w:rPr>
          <w:sz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</w:t>
      </w:r>
      <w:r>
        <w:rPr>
          <w:spacing w:val="40"/>
          <w:sz w:val="28"/>
        </w:rPr>
        <w:t xml:space="preserve"> </w:t>
      </w:r>
      <w:r>
        <w:rPr>
          <w:sz w:val="28"/>
        </w:rPr>
        <w:t>необоснованные предложения;</w:t>
      </w:r>
    </w:p>
    <w:p w14:paraId="6D0C8640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6" w:line="352" w:lineRule="auto"/>
        <w:ind w:left="862" w:right="143"/>
        <w:jc w:val="both"/>
        <w:rPr>
          <w:sz w:val="28"/>
        </w:rPr>
      </w:pPr>
      <w:r>
        <w:rPr>
          <w:sz w:val="28"/>
        </w:rPr>
        <w:t xml:space="preserve">в отзывах руководителя имеются замечания по содержанию работы и </w:t>
      </w:r>
      <w:r>
        <w:rPr>
          <w:spacing w:val="-2"/>
          <w:sz w:val="28"/>
        </w:rPr>
        <w:t>оформлению;</w:t>
      </w:r>
    </w:p>
    <w:p w14:paraId="14872802" w14:textId="77777777" w:rsidR="00144E31" w:rsidRDefault="00144E31" w:rsidP="00144E31">
      <w:pPr>
        <w:pStyle w:val="a8"/>
        <w:numPr>
          <w:ilvl w:val="0"/>
          <w:numId w:val="6"/>
        </w:numPr>
        <w:tabs>
          <w:tab w:val="left" w:pos="862"/>
        </w:tabs>
        <w:spacing w:before="9" w:line="355" w:lineRule="auto"/>
        <w:ind w:left="862" w:right="141"/>
        <w:jc w:val="both"/>
        <w:rPr>
          <w:sz w:val="28"/>
        </w:rPr>
      </w:pPr>
      <w:r>
        <w:rPr>
          <w:sz w:val="28"/>
        </w:rPr>
        <w:t>при защите обучающийся проявляет неуверенность, показывает слабое знание</w:t>
      </w:r>
      <w:r>
        <w:rPr>
          <w:spacing w:val="80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80"/>
          <w:sz w:val="28"/>
        </w:rPr>
        <w:t xml:space="preserve"> </w:t>
      </w:r>
      <w:r>
        <w:rPr>
          <w:sz w:val="28"/>
        </w:rPr>
        <w:t>темы,</w:t>
      </w:r>
      <w:r>
        <w:rPr>
          <w:spacing w:val="80"/>
          <w:sz w:val="28"/>
        </w:rPr>
        <w:t xml:space="preserve"> </w:t>
      </w:r>
      <w:r>
        <w:rPr>
          <w:sz w:val="28"/>
        </w:rPr>
        <w:t>не</w:t>
      </w:r>
      <w:r>
        <w:rPr>
          <w:spacing w:val="80"/>
          <w:sz w:val="28"/>
        </w:rPr>
        <w:t xml:space="preserve"> </w:t>
      </w:r>
      <w:r>
        <w:rPr>
          <w:sz w:val="28"/>
        </w:rPr>
        <w:t>дает</w:t>
      </w:r>
      <w:r>
        <w:rPr>
          <w:spacing w:val="80"/>
          <w:sz w:val="28"/>
        </w:rPr>
        <w:t xml:space="preserve"> </w:t>
      </w:r>
      <w:r>
        <w:rPr>
          <w:sz w:val="28"/>
        </w:rPr>
        <w:t>полного,</w:t>
      </w:r>
      <w:r>
        <w:rPr>
          <w:spacing w:val="80"/>
          <w:sz w:val="28"/>
        </w:rPr>
        <w:t xml:space="preserve"> </w:t>
      </w:r>
      <w:r>
        <w:rPr>
          <w:sz w:val="28"/>
        </w:rPr>
        <w:t>аргументированного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40"/>
          <w:sz w:val="28"/>
        </w:rPr>
        <w:t xml:space="preserve"> </w:t>
      </w:r>
      <w:r>
        <w:rPr>
          <w:sz w:val="28"/>
        </w:rPr>
        <w:t>на заданные вопросы.</w:t>
      </w:r>
    </w:p>
    <w:p w14:paraId="201697CA" w14:textId="77777777" w:rsidR="00144E31" w:rsidRDefault="00144E31" w:rsidP="00144E31">
      <w:pPr>
        <w:pStyle w:val="a5"/>
        <w:spacing w:before="169"/>
      </w:pPr>
    </w:p>
    <w:p w14:paraId="1DC9E9AA" w14:textId="77777777" w:rsidR="00144E31" w:rsidRDefault="00144E31" w:rsidP="00144E31">
      <w:pPr>
        <w:pStyle w:val="a5"/>
        <w:spacing w:before="1"/>
        <w:ind w:left="65" w:right="65"/>
        <w:jc w:val="center"/>
      </w:pPr>
      <w:r>
        <w:t>Примерные</w:t>
      </w:r>
      <w:r>
        <w:rPr>
          <w:spacing w:val="-11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оценивания</w:t>
      </w:r>
      <w:r>
        <w:rPr>
          <w:spacing w:val="-7"/>
        </w:rPr>
        <w:t xml:space="preserve"> </w:t>
      </w:r>
      <w:r>
        <w:rPr>
          <w:spacing w:val="-2"/>
        </w:rPr>
        <w:t>доклада:</w:t>
      </w:r>
    </w:p>
    <w:p w14:paraId="6615EAF5" w14:textId="77777777" w:rsidR="00144E31" w:rsidRDefault="00144E31" w:rsidP="00144E31">
      <w:pPr>
        <w:pStyle w:val="a5"/>
        <w:spacing w:before="6"/>
        <w:rPr>
          <w:sz w:val="14"/>
        </w:rPr>
      </w:pPr>
    </w:p>
    <w:tbl>
      <w:tblPr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1841"/>
        <w:gridCol w:w="7196"/>
      </w:tblGrid>
      <w:tr w:rsidR="00144E31" w14:paraId="50939552" w14:textId="77777777" w:rsidTr="005F3C20">
        <w:trPr>
          <w:trHeight w:val="318"/>
        </w:trPr>
        <w:tc>
          <w:tcPr>
            <w:tcW w:w="535" w:type="dxa"/>
          </w:tcPr>
          <w:p w14:paraId="71E3AECA" w14:textId="77777777" w:rsidR="00144E31" w:rsidRDefault="00144E31" w:rsidP="005F3C20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841" w:type="dxa"/>
          </w:tcPr>
          <w:p w14:paraId="46B569E7" w14:textId="77777777" w:rsidR="00144E31" w:rsidRDefault="00144E31" w:rsidP="005F3C20">
            <w:pPr>
              <w:pStyle w:val="TableParagraph"/>
              <w:spacing w:line="275" w:lineRule="exact"/>
              <w:ind w:left="3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Критерий</w:t>
            </w:r>
          </w:p>
        </w:tc>
        <w:tc>
          <w:tcPr>
            <w:tcW w:w="7196" w:type="dxa"/>
          </w:tcPr>
          <w:p w14:paraId="38AC99C3" w14:textId="77777777" w:rsidR="00144E31" w:rsidRDefault="00144E31" w:rsidP="005F3C20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(в </w:t>
            </w:r>
            <w:r>
              <w:rPr>
                <w:b/>
                <w:spacing w:val="-2"/>
                <w:sz w:val="24"/>
              </w:rPr>
              <w:t>баллах)</w:t>
            </w:r>
          </w:p>
        </w:tc>
      </w:tr>
      <w:tr w:rsidR="00144E31" w14:paraId="4390BCDE" w14:textId="77777777" w:rsidTr="005F3C20">
        <w:trPr>
          <w:trHeight w:val="1903"/>
        </w:trPr>
        <w:tc>
          <w:tcPr>
            <w:tcW w:w="535" w:type="dxa"/>
          </w:tcPr>
          <w:p w14:paraId="48D44F91" w14:textId="77777777" w:rsidR="00144E31" w:rsidRDefault="00144E31" w:rsidP="005F3C20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14:paraId="13FD5348" w14:textId="77777777" w:rsidR="00144E31" w:rsidRDefault="00144E31" w:rsidP="005F3C20">
            <w:pPr>
              <w:pStyle w:val="TableParagraph"/>
              <w:spacing w:line="276" w:lineRule="auto"/>
              <w:ind w:left="105" w:right="783"/>
              <w:rPr>
                <w:sz w:val="24"/>
              </w:rPr>
            </w:pPr>
            <w:r>
              <w:rPr>
                <w:spacing w:val="-2"/>
                <w:sz w:val="24"/>
              </w:rPr>
              <w:t>Качество доклада</w:t>
            </w:r>
          </w:p>
        </w:tc>
        <w:tc>
          <w:tcPr>
            <w:tcW w:w="7196" w:type="dxa"/>
          </w:tcPr>
          <w:p w14:paraId="7870B051" w14:textId="77777777" w:rsidR="00144E31" w:rsidRDefault="00144E31" w:rsidP="005F3C20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доклад </w:t>
            </w:r>
            <w:r>
              <w:rPr>
                <w:spacing w:val="-2"/>
                <w:sz w:val="24"/>
              </w:rPr>
              <w:t>зачитывается</w:t>
            </w:r>
          </w:p>
          <w:p w14:paraId="1629185A" w14:textId="77777777" w:rsidR="00144E31" w:rsidRDefault="00144E31" w:rsidP="005F3C20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41"/>
              <w:ind w:left="348" w:hanging="2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пересказывается,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2"/>
                <w:sz w:val="24"/>
              </w:rPr>
              <w:t xml:space="preserve"> работы</w:t>
            </w:r>
          </w:p>
          <w:p w14:paraId="4197F12A" w14:textId="77777777" w:rsidR="00144E31" w:rsidRDefault="00144E31" w:rsidP="005F3C20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41"/>
              <w:ind w:left="348" w:hanging="24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пересказывается,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объяснена</w:t>
            </w:r>
          </w:p>
          <w:p w14:paraId="7D0BA222" w14:textId="77777777" w:rsidR="00144E31" w:rsidRDefault="00144E31" w:rsidP="005F3C20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материалом</w:t>
            </w:r>
          </w:p>
          <w:p w14:paraId="4257F64D" w14:textId="77777777" w:rsidR="00144E31" w:rsidRDefault="00144E31" w:rsidP="005F3C20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2"/>
                <w:sz w:val="24"/>
              </w:rPr>
              <w:t xml:space="preserve"> впечатление</w:t>
            </w:r>
          </w:p>
        </w:tc>
      </w:tr>
      <w:tr w:rsidR="00144E31" w14:paraId="75330EB0" w14:textId="77777777" w:rsidTr="005F3C20">
        <w:trPr>
          <w:trHeight w:val="1269"/>
        </w:trPr>
        <w:tc>
          <w:tcPr>
            <w:tcW w:w="535" w:type="dxa"/>
          </w:tcPr>
          <w:p w14:paraId="22AA62C6" w14:textId="77777777" w:rsidR="00144E31" w:rsidRDefault="00144E31" w:rsidP="005F3C20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14:paraId="7D9BFC66" w14:textId="77777777" w:rsidR="00144E31" w:rsidRDefault="00144E31" w:rsidP="005F3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Качество</w:t>
            </w:r>
          </w:p>
          <w:p w14:paraId="642ED747" w14:textId="77777777" w:rsidR="00144E31" w:rsidRDefault="00144E31" w:rsidP="005F3C20">
            <w:pPr>
              <w:pStyle w:val="TableParagraph"/>
              <w:tabs>
                <w:tab w:val="left" w:pos="1494"/>
              </w:tabs>
              <w:spacing w:before="43" w:line="276" w:lineRule="auto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ответов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7196" w:type="dxa"/>
          </w:tcPr>
          <w:p w14:paraId="7405B34E" w14:textId="77777777" w:rsidR="00144E31" w:rsidRDefault="00144E31" w:rsidP="005F3C20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вопросов</w:t>
            </w:r>
          </w:p>
          <w:p w14:paraId="19BCA27C" w14:textId="77777777" w:rsidR="00144E31" w:rsidRDefault="00144E31" w:rsidP="005F3C20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before="43"/>
              <w:ind w:left="288" w:hanging="18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2"/>
                <w:sz w:val="24"/>
              </w:rPr>
              <w:t xml:space="preserve"> вопросов</w:t>
            </w:r>
          </w:p>
          <w:p w14:paraId="74B23F4B" w14:textId="77777777" w:rsidR="00144E31" w:rsidRDefault="00144E31" w:rsidP="005F3C20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before="41"/>
              <w:ind w:left="288" w:hanging="18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убедительно,</w:t>
            </w:r>
            <w:r>
              <w:rPr>
                <w:spacing w:val="-2"/>
                <w:sz w:val="24"/>
              </w:rPr>
              <w:t xml:space="preserve"> аргументировано</w:t>
            </w:r>
          </w:p>
        </w:tc>
      </w:tr>
      <w:tr w:rsidR="00144E31" w14:paraId="29B206D6" w14:textId="77777777" w:rsidTr="005F3C20">
        <w:trPr>
          <w:trHeight w:val="2222"/>
        </w:trPr>
        <w:tc>
          <w:tcPr>
            <w:tcW w:w="535" w:type="dxa"/>
          </w:tcPr>
          <w:p w14:paraId="42C76C40" w14:textId="77777777" w:rsidR="00144E31" w:rsidRDefault="00144E31" w:rsidP="005F3C20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14:paraId="7790A5E5" w14:textId="77777777" w:rsidR="00144E31" w:rsidRDefault="00144E31" w:rsidP="005F3C20">
            <w:pPr>
              <w:pStyle w:val="TableParagraph"/>
              <w:spacing w:line="276" w:lineRule="auto"/>
              <w:ind w:left="105" w:right="14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Использование демонстрацион </w:t>
            </w:r>
            <w:r>
              <w:rPr>
                <w:sz w:val="24"/>
              </w:rPr>
              <w:t xml:space="preserve">ного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7196" w:type="dxa"/>
          </w:tcPr>
          <w:p w14:paraId="03392972" w14:textId="77777777" w:rsidR="00144E31" w:rsidRDefault="00144E31" w:rsidP="005F3C20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spacing w:line="278" w:lineRule="auto"/>
              <w:ind w:right="104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докладе</w:t>
            </w:r>
          </w:p>
          <w:p w14:paraId="42F7B994" w14:textId="77777777" w:rsidR="00144E31" w:rsidRDefault="00144E31" w:rsidP="005F3C20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spacing w:line="276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докладе</w:t>
            </w:r>
          </w:p>
          <w:p w14:paraId="34974154" w14:textId="77777777" w:rsidR="00144E31" w:rsidRDefault="00144E31" w:rsidP="005F3C20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spacing w:line="278" w:lineRule="auto"/>
              <w:ind w:right="103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докладе, информативен, автор свободно в нем ориентируется</w:t>
            </w:r>
          </w:p>
        </w:tc>
      </w:tr>
      <w:tr w:rsidR="00144E31" w14:paraId="75D9766E" w14:textId="77777777" w:rsidTr="005F3C20">
        <w:trPr>
          <w:trHeight w:val="1269"/>
        </w:trPr>
        <w:tc>
          <w:tcPr>
            <w:tcW w:w="535" w:type="dxa"/>
          </w:tcPr>
          <w:p w14:paraId="2DBD18FC" w14:textId="77777777" w:rsidR="00144E31" w:rsidRDefault="00144E31" w:rsidP="005F3C20">
            <w:pPr>
              <w:pStyle w:val="TableParagraph"/>
              <w:spacing w:line="270" w:lineRule="exact"/>
              <w:ind w:left="8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14:paraId="4A743BD6" w14:textId="77777777" w:rsidR="00144E31" w:rsidRDefault="00144E31" w:rsidP="005F3C2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  <w:p w14:paraId="682854BC" w14:textId="77777777" w:rsidR="00144E31" w:rsidRDefault="00144E31" w:rsidP="005F3C20">
            <w:pPr>
              <w:pStyle w:val="TableParagraph"/>
              <w:spacing w:before="41" w:line="278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демонстрацион </w:t>
            </w:r>
            <w:r>
              <w:rPr>
                <w:sz w:val="24"/>
              </w:rPr>
              <w:t xml:space="preserve">ного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7196" w:type="dxa"/>
          </w:tcPr>
          <w:p w14:paraId="6E47A1E3" w14:textId="77777777" w:rsidR="00144E31" w:rsidRDefault="00144E31" w:rsidP="005F3C20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материал,</w:t>
            </w:r>
          </w:p>
          <w:p w14:paraId="4D1A6964" w14:textId="77777777" w:rsidR="00144E31" w:rsidRDefault="00144E31" w:rsidP="005F3C20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  <w:tab w:val="left" w:pos="2717"/>
                <w:tab w:val="left" w:pos="3900"/>
              </w:tabs>
              <w:spacing w:before="41" w:line="278" w:lineRule="auto"/>
              <w:ind w:left="108" w:right="558" w:firstLine="0"/>
              <w:rPr>
                <w:sz w:val="24"/>
              </w:rPr>
            </w:pPr>
            <w:r>
              <w:rPr>
                <w:sz w:val="24"/>
              </w:rPr>
              <w:t>- демонстрационный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</w:t>
            </w:r>
            <w:r>
              <w:rPr>
                <w:sz w:val="24"/>
              </w:rPr>
              <w:tab/>
              <w:t>хорошо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оформлен,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есть отдельные претензии</w:t>
            </w:r>
          </w:p>
          <w:p w14:paraId="0949F8C6" w14:textId="77777777" w:rsidR="00144E31" w:rsidRDefault="00144E31" w:rsidP="005F3C20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демонстрационному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претензий</w:t>
            </w:r>
          </w:p>
        </w:tc>
      </w:tr>
    </w:tbl>
    <w:p w14:paraId="32A14423" w14:textId="77777777" w:rsidR="00144E31" w:rsidRDefault="00144E31" w:rsidP="00144E31">
      <w:pPr>
        <w:pStyle w:val="TableParagraph"/>
        <w:spacing w:line="272" w:lineRule="exact"/>
        <w:rPr>
          <w:sz w:val="24"/>
        </w:rPr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6FBFB506" w14:textId="77777777" w:rsidR="00144E31" w:rsidRDefault="00144E31" w:rsidP="00144E31">
      <w:pPr>
        <w:pStyle w:val="a5"/>
        <w:rPr>
          <w:sz w:val="17"/>
        </w:rPr>
        <w:sectPr w:rsidR="00144E31">
          <w:pgSz w:w="11910" w:h="16840"/>
          <w:pgMar w:top="1920" w:right="708" w:bottom="1200" w:left="1559" w:header="0" w:footer="953" w:gutter="0"/>
          <w:cols w:space="720"/>
        </w:sectPr>
      </w:pPr>
    </w:p>
    <w:p w14:paraId="28909DDE" w14:textId="77777777" w:rsidR="00144E31" w:rsidRDefault="00144E31" w:rsidP="00144E31">
      <w:pPr>
        <w:pStyle w:val="a5"/>
        <w:spacing w:before="67"/>
        <w:ind w:right="140"/>
        <w:jc w:val="both"/>
      </w:pPr>
      <w:r>
        <w:lastRenderedPageBreak/>
        <w:t>Приложение</w:t>
      </w:r>
      <w:r>
        <w:rPr>
          <w:spacing w:val="60"/>
        </w:rPr>
        <w:t xml:space="preserve"> </w:t>
      </w:r>
      <w:r>
        <w:rPr>
          <w:spacing w:val="-10"/>
        </w:rPr>
        <w:t>1</w:t>
      </w:r>
    </w:p>
    <w:p w14:paraId="4F051CB2" w14:textId="77777777" w:rsidR="00144E31" w:rsidRDefault="00144E31" w:rsidP="00144E31">
      <w:pPr>
        <w:pStyle w:val="a5"/>
      </w:pPr>
    </w:p>
    <w:p w14:paraId="122ACAB5" w14:textId="77777777" w:rsidR="00144E31" w:rsidRDefault="00144E31" w:rsidP="00144E31">
      <w:pPr>
        <w:pStyle w:val="a5"/>
        <w:spacing w:before="6"/>
      </w:pPr>
    </w:p>
    <w:p w14:paraId="0EAF46C4" w14:textId="77777777" w:rsidR="00144E31" w:rsidRDefault="00144E31" w:rsidP="00144E31">
      <w:pPr>
        <w:pStyle w:val="1"/>
        <w:spacing w:before="1"/>
        <w:ind w:right="64"/>
      </w:pPr>
      <w:r>
        <w:t>ПРИМЕРНАЯ</w:t>
      </w:r>
      <w:r>
        <w:rPr>
          <w:spacing w:val="-13"/>
        </w:rPr>
        <w:t xml:space="preserve"> </w:t>
      </w:r>
      <w:r>
        <w:t>ТЕМАТИКА</w:t>
      </w:r>
      <w:r>
        <w:rPr>
          <w:spacing w:val="-11"/>
        </w:rPr>
        <w:t xml:space="preserve"> </w:t>
      </w:r>
      <w:r>
        <w:t>ИНДИВИДУАЛЬНЫХ</w:t>
      </w:r>
      <w:r>
        <w:rPr>
          <w:spacing w:val="-11"/>
        </w:rPr>
        <w:t xml:space="preserve"> </w:t>
      </w:r>
      <w:r>
        <w:rPr>
          <w:spacing w:val="-2"/>
        </w:rPr>
        <w:t>ПРОЕКТОВ</w:t>
      </w:r>
    </w:p>
    <w:p w14:paraId="753A8BD7" w14:textId="77777777" w:rsidR="00144E31" w:rsidRDefault="00144E31" w:rsidP="00144E31">
      <w:pPr>
        <w:pStyle w:val="2"/>
        <w:spacing w:before="160"/>
        <w:ind w:left="65" w:right="63"/>
      </w:pPr>
      <w:r>
        <w:t>Русский</w:t>
      </w:r>
      <w:r>
        <w:rPr>
          <w:spacing w:val="-5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литература</w:t>
      </w:r>
    </w:p>
    <w:p w14:paraId="6213B19D" w14:textId="77777777" w:rsidR="00144E31" w:rsidRDefault="00144E31" w:rsidP="00144E31">
      <w:pPr>
        <w:pStyle w:val="21"/>
        <w:widowControl/>
        <w:spacing w:before="300" w:line="320" w:lineRule="exact"/>
        <w:ind w:left="5080"/>
      </w:pPr>
      <w:r>
        <w:t>Примерные темы работ</w:t>
      </w:r>
    </w:p>
    <w:p w14:paraId="2891AD47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560"/>
        </w:tabs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«Маска, я тебя знаю!» – псевдонимы русских литераторов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77B13D14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560"/>
        </w:tabs>
        <w:spacing w:line="320" w:lineRule="exact"/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«Их университеты» – занятия русских литераторов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6581229F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560"/>
        </w:tabs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Отечественный театр в начале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261A1F6E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560"/>
        </w:tabs>
        <w:spacing w:line="320" w:lineRule="exact"/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Бог в русской литературе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5334877E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560"/>
        </w:tabs>
        <w:spacing w:line="320" w:lineRule="exact"/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«Дворянское гнездо» глазами российских писателей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213EC005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66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«Мы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все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учились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понемногу»</w:t>
      </w:r>
      <w:r w:rsidRPr="00F659DE">
        <w:rPr>
          <w:spacing w:val="80"/>
          <w:w w:val="15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–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школа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на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страницах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русской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 xml:space="preserve">литературы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7F595216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560"/>
        </w:tabs>
        <w:spacing w:line="320" w:lineRule="exact"/>
        <w:ind w:hanging="260"/>
        <w:rPr>
          <w:sz w:val="28"/>
          <w:lang w:val="ru-RU"/>
        </w:rPr>
      </w:pPr>
      <w:r w:rsidRPr="00F659DE">
        <w:rPr>
          <w:sz w:val="28"/>
          <w:lang w:val="ru-RU"/>
        </w:rPr>
        <w:t xml:space="preserve">Москва – герой русской литературы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20AF00C4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700"/>
          <w:tab w:val="left" w:pos="4280"/>
          <w:tab w:val="left" w:pos="4760"/>
          <w:tab w:val="left" w:pos="5760"/>
          <w:tab w:val="left" w:pos="7140"/>
          <w:tab w:val="left" w:pos="8080"/>
          <w:tab w:val="left" w:pos="994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Литература</w:t>
      </w:r>
      <w:r w:rsidRPr="00F659DE">
        <w:rPr>
          <w:sz w:val="28"/>
          <w:lang w:val="ru-RU"/>
        </w:rPr>
        <w:tab/>
        <w:t>на</w:t>
      </w:r>
      <w:r w:rsidRPr="00F659DE">
        <w:rPr>
          <w:sz w:val="28"/>
          <w:lang w:val="ru-RU"/>
        </w:rPr>
        <w:tab/>
        <w:t>экране</w:t>
      </w:r>
      <w:r w:rsidRPr="00F659DE">
        <w:rPr>
          <w:sz w:val="28"/>
          <w:lang w:val="ru-RU"/>
        </w:rPr>
        <w:tab/>
        <w:t>(экранная</w:t>
      </w:r>
      <w:r w:rsidRPr="00F659DE">
        <w:rPr>
          <w:sz w:val="28"/>
          <w:lang w:val="ru-RU"/>
        </w:rPr>
        <w:tab/>
        <w:t>жизнь</w:t>
      </w:r>
      <w:r w:rsidRPr="00F659DE">
        <w:rPr>
          <w:sz w:val="28"/>
          <w:lang w:val="ru-RU"/>
        </w:rPr>
        <w:tab/>
        <w:t>произведений</w:t>
      </w:r>
      <w:r w:rsidRPr="00F659DE">
        <w:rPr>
          <w:sz w:val="28"/>
          <w:lang w:val="ru-RU"/>
        </w:rPr>
        <w:tab/>
        <w:t xml:space="preserve">русской литературы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века).</w:t>
      </w:r>
    </w:p>
    <w:p w14:paraId="74BD32E5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580"/>
        </w:tabs>
        <w:ind w:left="1560" w:right="840"/>
        <w:rPr>
          <w:sz w:val="28"/>
          <w:lang w:val="ru-RU"/>
        </w:rPr>
      </w:pPr>
      <w:r w:rsidRPr="00F659DE">
        <w:rPr>
          <w:sz w:val="28"/>
          <w:lang w:val="ru-RU"/>
        </w:rPr>
        <w:t xml:space="preserve">Жизнь и быт россиян в начале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 (на примерах произведений И.Бунина, А.Куприна, М.Горького, Л.Андреева и др.).</w:t>
      </w:r>
    </w:p>
    <w:p w14:paraId="19567746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74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Российские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Пинкертоны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и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Шерлок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Холмсы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–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образ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детектива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 xml:space="preserve">на страницах русской литературы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252A8A7A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700"/>
        </w:tabs>
        <w:spacing w:line="320" w:lineRule="exact"/>
        <w:ind w:left="2700" w:hanging="420"/>
        <w:rPr>
          <w:sz w:val="28"/>
          <w:lang w:val="ru-RU"/>
        </w:rPr>
      </w:pPr>
      <w:r w:rsidRPr="00F659DE">
        <w:rPr>
          <w:sz w:val="28"/>
          <w:lang w:val="ru-RU"/>
        </w:rPr>
        <w:t>Революционный разлом на страницах русской литературы.</w:t>
      </w:r>
    </w:p>
    <w:p w14:paraId="6C0F4030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860"/>
          <w:tab w:val="left" w:pos="4380"/>
          <w:tab w:val="left" w:pos="6020"/>
          <w:tab w:val="left" w:pos="6780"/>
          <w:tab w:val="left" w:pos="7160"/>
          <w:tab w:val="left" w:pos="8520"/>
          <w:tab w:val="left" w:pos="10140"/>
          <w:tab w:val="left" w:pos="1052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Партийная</w:t>
      </w:r>
      <w:r w:rsidRPr="00F659DE">
        <w:rPr>
          <w:sz w:val="28"/>
          <w:lang w:val="ru-RU"/>
        </w:rPr>
        <w:tab/>
        <w:t>литература:</w:t>
      </w:r>
      <w:r w:rsidRPr="00F659DE">
        <w:rPr>
          <w:sz w:val="28"/>
          <w:lang w:val="ru-RU"/>
        </w:rPr>
        <w:tab/>
        <w:t>«за»</w:t>
      </w:r>
      <w:r w:rsidRPr="00F659DE">
        <w:rPr>
          <w:sz w:val="28"/>
          <w:lang w:val="ru-RU"/>
        </w:rPr>
        <w:tab/>
        <w:t>и</w:t>
      </w:r>
      <w:r w:rsidRPr="00F659DE">
        <w:rPr>
          <w:sz w:val="28"/>
          <w:lang w:val="ru-RU"/>
        </w:rPr>
        <w:tab/>
        <w:t>«против»</w:t>
      </w:r>
      <w:r w:rsidRPr="00F659DE">
        <w:rPr>
          <w:sz w:val="28"/>
          <w:lang w:val="ru-RU"/>
        </w:rPr>
        <w:tab/>
        <w:t>(В.И.Ленин</w:t>
      </w:r>
      <w:r w:rsidRPr="00F659DE">
        <w:rPr>
          <w:sz w:val="28"/>
          <w:lang w:val="ru-RU"/>
        </w:rPr>
        <w:tab/>
        <w:t>и</w:t>
      </w:r>
      <w:r w:rsidRPr="00F659DE">
        <w:rPr>
          <w:sz w:val="28"/>
          <w:lang w:val="ru-RU"/>
        </w:rPr>
        <w:tab/>
        <w:t>его оппоненты – В.Я.Брюсов, Н.А.Бердяев, Д.В.Философов и др.).</w:t>
      </w:r>
    </w:p>
    <w:p w14:paraId="201E516C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820"/>
          <w:tab w:val="left" w:pos="1030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«Несвоевременные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мысли»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русских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писателей</w:t>
      </w:r>
      <w:r w:rsidRPr="00F659DE">
        <w:rPr>
          <w:spacing w:val="80"/>
          <w:sz w:val="28"/>
          <w:lang w:val="ru-RU"/>
        </w:rPr>
        <w:t xml:space="preserve"> </w:t>
      </w:r>
      <w:r>
        <w:rPr>
          <w:sz w:val="28"/>
        </w:rPr>
        <w:t>XX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века</w:t>
      </w:r>
      <w:r w:rsidRPr="00F659DE">
        <w:rPr>
          <w:sz w:val="28"/>
          <w:lang w:val="ru-RU"/>
        </w:rPr>
        <w:tab/>
        <w:t>–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от М.Горького до А.Солженицына.</w:t>
      </w:r>
    </w:p>
    <w:p w14:paraId="462669EF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860"/>
          <w:tab w:val="left" w:pos="4020"/>
          <w:tab w:val="left" w:pos="5320"/>
          <w:tab w:val="left" w:pos="6500"/>
          <w:tab w:val="left" w:pos="8220"/>
          <w:tab w:val="left" w:pos="9700"/>
          <w:tab w:val="left" w:pos="1008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Русская</w:t>
      </w:r>
      <w:r w:rsidRPr="00F659DE">
        <w:rPr>
          <w:sz w:val="28"/>
          <w:lang w:val="ru-RU"/>
        </w:rPr>
        <w:tab/>
        <w:t>культура</w:t>
      </w:r>
      <w:r w:rsidRPr="00F659DE">
        <w:rPr>
          <w:sz w:val="28"/>
          <w:lang w:val="ru-RU"/>
        </w:rPr>
        <w:tab/>
        <w:t>глазами</w:t>
      </w:r>
      <w:r w:rsidRPr="00F659DE">
        <w:rPr>
          <w:sz w:val="28"/>
          <w:lang w:val="ru-RU"/>
        </w:rPr>
        <w:tab/>
        <w:t>М.Горького,</w:t>
      </w:r>
      <w:r w:rsidRPr="00F659DE">
        <w:rPr>
          <w:sz w:val="28"/>
          <w:lang w:val="ru-RU"/>
        </w:rPr>
        <w:tab/>
        <w:t>А.А.Блока</w:t>
      </w:r>
      <w:r w:rsidRPr="00F659DE">
        <w:rPr>
          <w:sz w:val="28"/>
          <w:lang w:val="ru-RU"/>
        </w:rPr>
        <w:tab/>
        <w:t>и</w:t>
      </w:r>
      <w:r w:rsidRPr="00F659DE">
        <w:rPr>
          <w:sz w:val="28"/>
          <w:lang w:val="ru-RU"/>
        </w:rPr>
        <w:tab/>
        <w:t>других литераторов.</w:t>
      </w:r>
    </w:p>
    <w:p w14:paraId="4ABADD86" w14:textId="77777777" w:rsidR="00144E31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680"/>
        </w:tabs>
        <w:spacing w:line="320" w:lineRule="exact"/>
        <w:ind w:left="2680" w:hanging="400"/>
        <w:rPr>
          <w:sz w:val="28"/>
        </w:rPr>
      </w:pPr>
      <w:r>
        <w:rPr>
          <w:sz w:val="28"/>
        </w:rPr>
        <w:t>Отечественный театр 1920-1930-х гг.</w:t>
      </w:r>
    </w:p>
    <w:p w14:paraId="7DD14680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76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Народ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и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война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(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жизнь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россиян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в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годы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Великой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Отечественной войны).</w:t>
      </w:r>
    </w:p>
    <w:p w14:paraId="608AA11F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700"/>
        </w:tabs>
        <w:spacing w:line="300" w:lineRule="exact"/>
        <w:ind w:left="2700" w:hanging="420"/>
        <w:rPr>
          <w:sz w:val="28"/>
          <w:lang w:val="ru-RU"/>
        </w:rPr>
      </w:pPr>
      <w:r w:rsidRPr="00F659DE">
        <w:rPr>
          <w:sz w:val="28"/>
          <w:lang w:val="ru-RU"/>
        </w:rPr>
        <w:t>Сталинская библиотека как отражение эпохи.</w:t>
      </w:r>
    </w:p>
    <w:p w14:paraId="41540F95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680"/>
        </w:tabs>
        <w:spacing w:line="320" w:lineRule="exact"/>
        <w:ind w:left="2680" w:hanging="400"/>
        <w:rPr>
          <w:sz w:val="28"/>
          <w:lang w:val="ru-RU"/>
        </w:rPr>
      </w:pPr>
      <w:r w:rsidRPr="00F659DE">
        <w:rPr>
          <w:sz w:val="28"/>
          <w:lang w:val="ru-RU"/>
        </w:rPr>
        <w:t>Горец в Кремле: И.В.Сталин – Разрушитель или Спаситель?</w:t>
      </w:r>
    </w:p>
    <w:p w14:paraId="50E6A17E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700"/>
        </w:tabs>
        <w:spacing w:line="320" w:lineRule="exact"/>
        <w:ind w:left="2700" w:hanging="420"/>
        <w:rPr>
          <w:sz w:val="28"/>
          <w:lang w:val="ru-RU"/>
        </w:rPr>
      </w:pPr>
      <w:r w:rsidRPr="00F659DE">
        <w:rPr>
          <w:sz w:val="28"/>
          <w:lang w:val="ru-RU"/>
        </w:rPr>
        <w:t xml:space="preserve">Доктор Живаго и другие врачи в русской литературе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3ACE3ADC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70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«Белые одежды» идут на грозу – советские ученые 1940-1950-х гг. в жизни и литературе.</w:t>
      </w:r>
    </w:p>
    <w:p w14:paraId="14B4ECD5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72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«Нам песня строить и жить помогает»</w:t>
      </w:r>
      <w:r w:rsidRPr="00F659DE">
        <w:rPr>
          <w:spacing w:val="2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– что пели прадеды и деды</w:t>
      </w:r>
      <w:r w:rsidRPr="00F659DE">
        <w:rPr>
          <w:spacing w:val="4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или хиты 1920, 1930, 1940, 1950, 1960-х гг.</w:t>
      </w:r>
    </w:p>
    <w:p w14:paraId="7BEE51DC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780"/>
        </w:tabs>
        <w:ind w:right="840"/>
        <w:rPr>
          <w:sz w:val="28"/>
          <w:lang w:val="ru-RU"/>
        </w:rPr>
      </w:pPr>
      <w:r w:rsidRPr="00F659DE">
        <w:rPr>
          <w:sz w:val="28"/>
          <w:lang w:val="ru-RU"/>
        </w:rPr>
        <w:t>«Какой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же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русский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не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любит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быстрой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езды?»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–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>автомобиль</w:t>
      </w:r>
      <w:r w:rsidRPr="00F659DE">
        <w:rPr>
          <w:spacing w:val="80"/>
          <w:sz w:val="28"/>
          <w:lang w:val="ru-RU"/>
        </w:rPr>
        <w:t xml:space="preserve"> </w:t>
      </w:r>
      <w:r w:rsidRPr="00F659DE">
        <w:rPr>
          <w:sz w:val="28"/>
          <w:lang w:val="ru-RU"/>
        </w:rPr>
        <w:t xml:space="preserve">в русской литературе </w:t>
      </w:r>
      <w:r>
        <w:rPr>
          <w:sz w:val="28"/>
        </w:rPr>
        <w:t>XX</w:t>
      </w:r>
      <w:r w:rsidRPr="00F659DE">
        <w:rPr>
          <w:sz w:val="28"/>
          <w:lang w:val="ru-RU"/>
        </w:rPr>
        <w:t xml:space="preserve"> века.</w:t>
      </w:r>
    </w:p>
    <w:p w14:paraId="00C764C1" w14:textId="77777777" w:rsidR="00144E31" w:rsidRPr="00F659DE" w:rsidRDefault="00144E31" w:rsidP="00144E31">
      <w:pPr>
        <w:pStyle w:val="msolistparagraph0"/>
        <w:widowControl/>
        <w:numPr>
          <w:ilvl w:val="0"/>
          <w:numId w:val="11"/>
        </w:numPr>
        <w:tabs>
          <w:tab w:val="left" w:pos="2680"/>
        </w:tabs>
        <w:spacing w:line="320" w:lineRule="exact"/>
        <w:ind w:left="2680" w:hanging="400"/>
        <w:rPr>
          <w:sz w:val="28"/>
          <w:lang w:val="ru-RU" w:eastAsia="en-US"/>
        </w:rPr>
        <w:sectPr w:rsidR="00144E31" w:rsidRPr="00F659DE">
          <w:pgSz w:w="11900" w:h="16840"/>
          <w:pgMar w:top="1040" w:right="1" w:bottom="1200" w:left="140" w:header="1" w:footer="1000" w:gutter="0"/>
          <w:cols w:space="720"/>
        </w:sectPr>
      </w:pPr>
      <w:r w:rsidRPr="00F659DE">
        <w:rPr>
          <w:sz w:val="28"/>
          <w:lang w:val="ru-RU"/>
        </w:rPr>
        <w:t>«Самиздат» глазами его авторов и читателей.</w:t>
      </w:r>
    </w:p>
    <w:p w14:paraId="7C70EF17" w14:textId="77777777" w:rsidR="00144E31" w:rsidRDefault="00144E31" w:rsidP="00144E31">
      <w:pPr>
        <w:pStyle w:val="a5"/>
      </w:pPr>
    </w:p>
    <w:p w14:paraId="1391414B" w14:textId="77777777" w:rsidR="00144E31" w:rsidRDefault="00144E31" w:rsidP="00144E31">
      <w:pPr>
        <w:pStyle w:val="a5"/>
      </w:pPr>
    </w:p>
    <w:p w14:paraId="46828388" w14:textId="77777777" w:rsidR="00144E31" w:rsidRDefault="00144E31" w:rsidP="00144E31">
      <w:pPr>
        <w:pStyle w:val="a5"/>
      </w:pPr>
    </w:p>
    <w:p w14:paraId="17FCD578" w14:textId="77777777" w:rsidR="00144E31" w:rsidRDefault="00144E31" w:rsidP="00144E31">
      <w:pPr>
        <w:pStyle w:val="a5"/>
      </w:pPr>
    </w:p>
    <w:p w14:paraId="599626FF" w14:textId="77777777" w:rsidR="00144E31" w:rsidRDefault="00144E31" w:rsidP="00144E31">
      <w:pPr>
        <w:pStyle w:val="a5"/>
      </w:pPr>
    </w:p>
    <w:p w14:paraId="7062ECA2" w14:textId="77777777" w:rsidR="00144E31" w:rsidRDefault="00144E31" w:rsidP="00144E31">
      <w:pPr>
        <w:pStyle w:val="a5"/>
      </w:pPr>
    </w:p>
    <w:p w14:paraId="1E1D078D" w14:textId="77777777" w:rsidR="00144E31" w:rsidRDefault="00144E31" w:rsidP="00144E31">
      <w:pPr>
        <w:pStyle w:val="a5"/>
      </w:pPr>
    </w:p>
    <w:p w14:paraId="5AB77A12" w14:textId="77777777" w:rsidR="00144E31" w:rsidRDefault="00144E31" w:rsidP="00144E31">
      <w:pPr>
        <w:pStyle w:val="a5"/>
      </w:pPr>
    </w:p>
    <w:p w14:paraId="4BD2FA2D" w14:textId="77777777" w:rsidR="00144E31" w:rsidRDefault="00144E31" w:rsidP="00144E31">
      <w:pPr>
        <w:pStyle w:val="a5"/>
        <w:spacing w:before="97"/>
      </w:pPr>
    </w:p>
    <w:p w14:paraId="77D470ED" w14:textId="77777777" w:rsidR="00144E31" w:rsidRDefault="00144E31" w:rsidP="00144E31">
      <w:pPr>
        <w:pStyle w:val="a5"/>
        <w:ind w:right="140"/>
        <w:jc w:val="right"/>
      </w:pPr>
      <w:r>
        <w:t>Приложение</w:t>
      </w:r>
      <w:r>
        <w:rPr>
          <w:spacing w:val="60"/>
        </w:rPr>
        <w:t xml:space="preserve"> </w:t>
      </w:r>
      <w:r>
        <w:rPr>
          <w:spacing w:val="-10"/>
        </w:rPr>
        <w:t>2</w:t>
      </w:r>
    </w:p>
    <w:p w14:paraId="2BFD3979" w14:textId="77777777" w:rsidR="00144E31" w:rsidRDefault="00144E31" w:rsidP="00144E31">
      <w:pPr>
        <w:tabs>
          <w:tab w:val="left" w:pos="4877"/>
        </w:tabs>
        <w:spacing w:before="162"/>
        <w:ind w:left="1031"/>
        <w:rPr>
          <w:i/>
          <w:sz w:val="24"/>
        </w:rPr>
      </w:pPr>
      <w:r>
        <w:rPr>
          <w:i/>
          <w:sz w:val="24"/>
        </w:rPr>
        <w:t>Образец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оформления</w:t>
      </w:r>
      <w:r>
        <w:rPr>
          <w:i/>
          <w:spacing w:val="57"/>
          <w:sz w:val="24"/>
        </w:rPr>
        <w:t xml:space="preserve"> </w:t>
      </w:r>
      <w:r>
        <w:rPr>
          <w:i/>
          <w:spacing w:val="-2"/>
          <w:sz w:val="24"/>
        </w:rPr>
        <w:t>содержания</w:t>
      </w:r>
      <w:r>
        <w:rPr>
          <w:i/>
          <w:sz w:val="24"/>
        </w:rPr>
        <w:tab/>
        <w:t>индивидуального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проекта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59"/>
          <w:sz w:val="24"/>
        </w:rPr>
        <w:t xml:space="preserve"> </w:t>
      </w:r>
      <w:r>
        <w:rPr>
          <w:i/>
          <w:spacing w:val="-4"/>
          <w:sz w:val="24"/>
        </w:rPr>
        <w:t>теме</w:t>
      </w:r>
    </w:p>
    <w:p w14:paraId="2C9296B9" w14:textId="77777777" w:rsidR="00144E31" w:rsidRDefault="00144E31" w:rsidP="00144E31">
      <w:pPr>
        <w:rPr>
          <w:i/>
          <w:sz w:val="24"/>
        </w:rPr>
        <w:sectPr w:rsidR="00144E31">
          <w:pgSz w:w="11910" w:h="16840"/>
          <w:pgMar w:top="1040" w:right="708" w:bottom="1140" w:left="1559" w:header="0" w:footer="953" w:gutter="0"/>
          <w:cols w:space="720"/>
        </w:sectPr>
      </w:pPr>
    </w:p>
    <w:p w14:paraId="0EAD00CA" w14:textId="77777777" w:rsidR="00144E31" w:rsidRDefault="00144E31" w:rsidP="00144E31">
      <w:pPr>
        <w:spacing w:before="68"/>
        <w:ind w:left="65" w:right="66"/>
        <w:jc w:val="center"/>
        <w:rPr>
          <w:i/>
          <w:sz w:val="24"/>
        </w:rPr>
      </w:pPr>
      <w:r>
        <w:rPr>
          <w:i/>
          <w:sz w:val="24"/>
        </w:rPr>
        <w:lastRenderedPageBreak/>
        <w:t>«Физика: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прошлое,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настоящее,</w:t>
      </w:r>
      <w:r>
        <w:rPr>
          <w:i/>
          <w:spacing w:val="-2"/>
          <w:sz w:val="24"/>
        </w:rPr>
        <w:t xml:space="preserve"> будущее»</w:t>
      </w:r>
    </w:p>
    <w:p w14:paraId="1E040719" w14:textId="77777777" w:rsidR="00144E31" w:rsidRDefault="00144E31" w:rsidP="00144E31">
      <w:pPr>
        <w:pStyle w:val="a5"/>
        <w:rPr>
          <w:i/>
          <w:sz w:val="24"/>
        </w:rPr>
      </w:pPr>
    </w:p>
    <w:p w14:paraId="1B910906" w14:textId="77777777" w:rsidR="00144E31" w:rsidRDefault="00144E31" w:rsidP="00144E31">
      <w:pPr>
        <w:pStyle w:val="a5"/>
        <w:rPr>
          <w:i/>
          <w:sz w:val="24"/>
        </w:rPr>
      </w:pPr>
    </w:p>
    <w:p w14:paraId="2613F4D6" w14:textId="77777777" w:rsidR="00144E31" w:rsidRDefault="00144E31" w:rsidP="00144E31">
      <w:pPr>
        <w:pStyle w:val="a5"/>
        <w:rPr>
          <w:i/>
          <w:sz w:val="24"/>
        </w:rPr>
      </w:pPr>
    </w:p>
    <w:p w14:paraId="66A47E6C" w14:textId="77777777" w:rsidR="00144E31" w:rsidRDefault="00144E31" w:rsidP="00144E31">
      <w:pPr>
        <w:pStyle w:val="a5"/>
        <w:spacing w:before="4"/>
        <w:rPr>
          <w:i/>
          <w:sz w:val="24"/>
        </w:rPr>
      </w:pPr>
    </w:p>
    <w:p w14:paraId="4F92D66A" w14:textId="77777777" w:rsidR="00144E31" w:rsidRDefault="00144E31" w:rsidP="00144E31">
      <w:pPr>
        <w:pStyle w:val="1"/>
        <w:ind w:right="62"/>
        <w:jc w:val="center"/>
      </w:pPr>
      <w:r>
        <w:rPr>
          <w:spacing w:val="-2"/>
        </w:rPr>
        <w:t>СОДЕРЖАНИЕ</w:t>
      </w:r>
    </w:p>
    <w:p w14:paraId="4F3890E6" w14:textId="77777777" w:rsidR="00144E31" w:rsidRDefault="00144E31" w:rsidP="00144E31">
      <w:pPr>
        <w:pStyle w:val="a5"/>
        <w:rPr>
          <w:b/>
          <w:sz w:val="20"/>
        </w:rPr>
      </w:pPr>
    </w:p>
    <w:p w14:paraId="481BB314" w14:textId="77777777" w:rsidR="00144E31" w:rsidRDefault="00144E31" w:rsidP="00144E31">
      <w:pPr>
        <w:pStyle w:val="a5"/>
        <w:spacing w:before="192"/>
        <w:rPr>
          <w:b/>
          <w:sz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5"/>
        <w:gridCol w:w="505"/>
      </w:tblGrid>
      <w:tr w:rsidR="00144E31" w14:paraId="21673A6E" w14:textId="77777777" w:rsidTr="005F3C20">
        <w:trPr>
          <w:trHeight w:val="396"/>
        </w:trPr>
        <w:tc>
          <w:tcPr>
            <w:tcW w:w="8865" w:type="dxa"/>
          </w:tcPr>
          <w:p w14:paraId="69B1D2D7" w14:textId="77777777" w:rsidR="00144E31" w:rsidRDefault="00144E31" w:rsidP="005F3C20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ВВЕДЕНИЕ…………………………………………………………………</w:t>
            </w:r>
          </w:p>
        </w:tc>
        <w:tc>
          <w:tcPr>
            <w:tcW w:w="505" w:type="dxa"/>
          </w:tcPr>
          <w:p w14:paraId="65F2745E" w14:textId="77777777" w:rsidR="00144E31" w:rsidRDefault="00144E31" w:rsidP="005F3C20">
            <w:pPr>
              <w:pStyle w:val="TableParagraph"/>
              <w:spacing w:line="311" w:lineRule="exact"/>
              <w:ind w:left="241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144E31" w14:paraId="7641FF8F" w14:textId="77777777" w:rsidTr="005F3C20">
        <w:trPr>
          <w:trHeight w:val="482"/>
        </w:trPr>
        <w:tc>
          <w:tcPr>
            <w:tcW w:w="8865" w:type="dxa"/>
          </w:tcPr>
          <w:p w14:paraId="1039403E" w14:textId="77777777" w:rsidR="00144E31" w:rsidRDefault="00144E31" w:rsidP="005F3C20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ФИЗИКЕ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…………………………….</w:t>
            </w:r>
          </w:p>
        </w:tc>
        <w:tc>
          <w:tcPr>
            <w:tcW w:w="505" w:type="dxa"/>
          </w:tcPr>
          <w:p w14:paraId="7F62396D" w14:textId="77777777" w:rsidR="00144E31" w:rsidRDefault="00144E31" w:rsidP="005F3C20">
            <w:pPr>
              <w:pStyle w:val="TableParagraph"/>
              <w:spacing w:before="74"/>
              <w:ind w:left="24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44E31" w14:paraId="4070E4F3" w14:textId="77777777" w:rsidTr="005F3C20">
        <w:trPr>
          <w:trHeight w:val="483"/>
        </w:trPr>
        <w:tc>
          <w:tcPr>
            <w:tcW w:w="8865" w:type="dxa"/>
          </w:tcPr>
          <w:p w14:paraId="5CF5FF9E" w14:textId="77777777" w:rsidR="00144E31" w:rsidRDefault="00144E31" w:rsidP="005F3C20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1.1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……………………………………</w:t>
            </w:r>
          </w:p>
        </w:tc>
        <w:tc>
          <w:tcPr>
            <w:tcW w:w="505" w:type="dxa"/>
          </w:tcPr>
          <w:p w14:paraId="645C352D" w14:textId="77777777" w:rsidR="00144E31" w:rsidRDefault="00144E31" w:rsidP="005F3C20">
            <w:pPr>
              <w:pStyle w:val="TableParagraph"/>
              <w:spacing w:before="74"/>
              <w:ind w:left="241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44E31" w14:paraId="0A6C2960" w14:textId="77777777" w:rsidTr="005F3C20">
        <w:trPr>
          <w:trHeight w:val="483"/>
        </w:trPr>
        <w:tc>
          <w:tcPr>
            <w:tcW w:w="8865" w:type="dxa"/>
          </w:tcPr>
          <w:p w14:paraId="460C23CE" w14:textId="77777777" w:rsidR="00144E31" w:rsidRDefault="00144E31" w:rsidP="005F3C20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>1.2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Экскурс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прошлое: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физики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рубеже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18-19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в.в</w:t>
            </w:r>
            <w:r>
              <w:rPr>
                <w:spacing w:val="-4"/>
                <w:sz w:val="28"/>
              </w:rPr>
              <w:t xml:space="preserve"> ……….</w:t>
            </w:r>
          </w:p>
        </w:tc>
        <w:tc>
          <w:tcPr>
            <w:tcW w:w="505" w:type="dxa"/>
          </w:tcPr>
          <w:p w14:paraId="5AC67465" w14:textId="77777777" w:rsidR="00144E31" w:rsidRDefault="00144E31" w:rsidP="005F3C20">
            <w:pPr>
              <w:pStyle w:val="TableParagraph"/>
              <w:ind w:left="0"/>
              <w:rPr>
                <w:sz w:val="26"/>
              </w:rPr>
            </w:pPr>
          </w:p>
        </w:tc>
      </w:tr>
      <w:tr w:rsidR="00144E31" w14:paraId="38F91642" w14:textId="77777777" w:rsidTr="005F3C20">
        <w:trPr>
          <w:trHeight w:val="482"/>
        </w:trPr>
        <w:tc>
          <w:tcPr>
            <w:tcW w:w="8865" w:type="dxa"/>
          </w:tcPr>
          <w:p w14:paraId="727C03D1" w14:textId="77777777" w:rsidR="00144E31" w:rsidRDefault="00144E31" w:rsidP="005F3C20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 xml:space="preserve">1.3 </w:t>
            </w:r>
            <w:r>
              <w:rPr>
                <w:spacing w:val="-2"/>
                <w:sz w:val="28"/>
              </w:rPr>
              <w:t>…………………………………………………………………………….</w:t>
            </w:r>
          </w:p>
        </w:tc>
        <w:tc>
          <w:tcPr>
            <w:tcW w:w="505" w:type="dxa"/>
          </w:tcPr>
          <w:p w14:paraId="1AAB4EC2" w14:textId="77777777" w:rsidR="00144E31" w:rsidRDefault="00144E31" w:rsidP="005F3C20">
            <w:pPr>
              <w:pStyle w:val="TableParagraph"/>
              <w:ind w:left="0"/>
              <w:rPr>
                <w:sz w:val="26"/>
              </w:rPr>
            </w:pPr>
          </w:p>
        </w:tc>
      </w:tr>
      <w:tr w:rsidR="00144E31" w14:paraId="105597F5" w14:textId="77777777" w:rsidTr="005F3C20">
        <w:trPr>
          <w:trHeight w:val="482"/>
        </w:trPr>
        <w:tc>
          <w:tcPr>
            <w:tcW w:w="8865" w:type="dxa"/>
          </w:tcPr>
          <w:p w14:paraId="46D7BB24" w14:textId="77777777" w:rsidR="00144E31" w:rsidRDefault="00144E31" w:rsidP="005F3C20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ФИЗИКА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……...</w:t>
            </w:r>
          </w:p>
        </w:tc>
        <w:tc>
          <w:tcPr>
            <w:tcW w:w="505" w:type="dxa"/>
          </w:tcPr>
          <w:p w14:paraId="5D3333C3" w14:textId="77777777" w:rsidR="00144E31" w:rsidRDefault="00144E31" w:rsidP="005F3C20">
            <w:pPr>
              <w:pStyle w:val="TableParagraph"/>
              <w:spacing w:before="74"/>
              <w:ind w:left="241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144E31" w14:paraId="0E77F757" w14:textId="77777777" w:rsidTr="005F3C20">
        <w:trPr>
          <w:trHeight w:val="483"/>
        </w:trPr>
        <w:tc>
          <w:tcPr>
            <w:tcW w:w="8865" w:type="dxa"/>
          </w:tcPr>
          <w:p w14:paraId="3EB35CDC" w14:textId="77777777" w:rsidR="00144E31" w:rsidRDefault="00144E31" w:rsidP="005F3C20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 xml:space="preserve">2.1 </w:t>
            </w:r>
            <w:r>
              <w:rPr>
                <w:spacing w:val="-2"/>
                <w:sz w:val="28"/>
              </w:rPr>
              <w:t>…………………………………………………………………………….</w:t>
            </w:r>
          </w:p>
        </w:tc>
        <w:tc>
          <w:tcPr>
            <w:tcW w:w="505" w:type="dxa"/>
          </w:tcPr>
          <w:p w14:paraId="01FE2903" w14:textId="77777777" w:rsidR="00144E31" w:rsidRDefault="00144E31" w:rsidP="005F3C20">
            <w:pPr>
              <w:pStyle w:val="TableParagraph"/>
              <w:ind w:left="0"/>
              <w:rPr>
                <w:sz w:val="26"/>
              </w:rPr>
            </w:pPr>
          </w:p>
        </w:tc>
      </w:tr>
      <w:tr w:rsidR="00144E31" w14:paraId="45079EFB" w14:textId="77777777" w:rsidTr="005F3C20">
        <w:trPr>
          <w:trHeight w:val="483"/>
        </w:trPr>
        <w:tc>
          <w:tcPr>
            <w:tcW w:w="8865" w:type="dxa"/>
          </w:tcPr>
          <w:p w14:paraId="2B586E45" w14:textId="77777777" w:rsidR="00144E31" w:rsidRDefault="00144E31" w:rsidP="005F3C20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 xml:space="preserve">2.2 </w:t>
            </w:r>
            <w:r>
              <w:rPr>
                <w:spacing w:val="-2"/>
                <w:sz w:val="28"/>
              </w:rPr>
              <w:t>…………………………………………………………………………….</w:t>
            </w:r>
          </w:p>
        </w:tc>
        <w:tc>
          <w:tcPr>
            <w:tcW w:w="505" w:type="dxa"/>
          </w:tcPr>
          <w:p w14:paraId="7A8B173E" w14:textId="77777777" w:rsidR="00144E31" w:rsidRDefault="00144E31" w:rsidP="005F3C20">
            <w:pPr>
              <w:pStyle w:val="TableParagraph"/>
              <w:ind w:left="0"/>
              <w:rPr>
                <w:sz w:val="26"/>
              </w:rPr>
            </w:pPr>
          </w:p>
        </w:tc>
      </w:tr>
      <w:tr w:rsidR="00144E31" w14:paraId="3E8CFFE0" w14:textId="77777777" w:rsidTr="005F3C20">
        <w:trPr>
          <w:trHeight w:val="482"/>
        </w:trPr>
        <w:tc>
          <w:tcPr>
            <w:tcW w:w="8865" w:type="dxa"/>
          </w:tcPr>
          <w:p w14:paraId="506AEDF5" w14:textId="77777777" w:rsidR="00144E31" w:rsidRDefault="00144E31" w:rsidP="005F3C20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ЗАКЛЮЧЕНИЕ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……………………………………………………………...</w:t>
            </w:r>
          </w:p>
        </w:tc>
        <w:tc>
          <w:tcPr>
            <w:tcW w:w="505" w:type="dxa"/>
          </w:tcPr>
          <w:p w14:paraId="3137A3A0" w14:textId="77777777" w:rsidR="00144E31" w:rsidRDefault="00144E31" w:rsidP="005F3C20">
            <w:pPr>
              <w:pStyle w:val="TableParagraph"/>
              <w:ind w:left="0"/>
              <w:rPr>
                <w:sz w:val="26"/>
              </w:rPr>
            </w:pPr>
          </w:p>
        </w:tc>
      </w:tr>
      <w:tr w:rsidR="00144E31" w14:paraId="74F60C69" w14:textId="77777777" w:rsidTr="005F3C20">
        <w:trPr>
          <w:trHeight w:val="396"/>
        </w:trPr>
        <w:tc>
          <w:tcPr>
            <w:tcW w:w="8865" w:type="dxa"/>
          </w:tcPr>
          <w:p w14:paraId="42410A8B" w14:textId="77777777" w:rsidR="00144E31" w:rsidRDefault="00144E31" w:rsidP="005F3C20">
            <w:pPr>
              <w:pStyle w:val="TableParagraph"/>
              <w:spacing w:before="74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СПИСОК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ИСТОЧНИКОВ………………………..</w:t>
            </w:r>
          </w:p>
        </w:tc>
        <w:tc>
          <w:tcPr>
            <w:tcW w:w="505" w:type="dxa"/>
          </w:tcPr>
          <w:p w14:paraId="543E4BFD" w14:textId="77777777" w:rsidR="00144E31" w:rsidRDefault="00144E31" w:rsidP="005F3C20">
            <w:pPr>
              <w:pStyle w:val="TableParagraph"/>
              <w:spacing w:before="74" w:line="302" w:lineRule="exact"/>
              <w:ind w:left="172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</w:tbl>
    <w:p w14:paraId="1E4720BE" w14:textId="77777777" w:rsidR="00144E31" w:rsidRDefault="00144E31" w:rsidP="00144E31">
      <w:pPr>
        <w:pStyle w:val="a5"/>
        <w:rPr>
          <w:b/>
        </w:rPr>
      </w:pPr>
    </w:p>
    <w:p w14:paraId="29BFD199" w14:textId="77777777" w:rsidR="00144E31" w:rsidRDefault="00144E31" w:rsidP="00144E31">
      <w:pPr>
        <w:pStyle w:val="a5"/>
        <w:rPr>
          <w:b/>
        </w:rPr>
      </w:pPr>
    </w:p>
    <w:p w14:paraId="3ED89361" w14:textId="77777777" w:rsidR="00144E31" w:rsidRDefault="00144E31" w:rsidP="00144E31">
      <w:pPr>
        <w:pStyle w:val="a5"/>
        <w:rPr>
          <w:b/>
        </w:rPr>
      </w:pPr>
    </w:p>
    <w:p w14:paraId="159ABDF1" w14:textId="77777777" w:rsidR="00144E31" w:rsidRDefault="00144E31" w:rsidP="00144E31">
      <w:pPr>
        <w:pStyle w:val="a5"/>
        <w:rPr>
          <w:b/>
        </w:rPr>
      </w:pPr>
    </w:p>
    <w:p w14:paraId="6C7587E3" w14:textId="77777777" w:rsidR="00144E31" w:rsidRDefault="00144E31" w:rsidP="00144E31">
      <w:pPr>
        <w:pStyle w:val="a5"/>
        <w:rPr>
          <w:b/>
        </w:rPr>
      </w:pPr>
    </w:p>
    <w:p w14:paraId="73EAF849" w14:textId="77777777" w:rsidR="00144E31" w:rsidRDefault="00144E31" w:rsidP="00144E31">
      <w:pPr>
        <w:pStyle w:val="a5"/>
        <w:rPr>
          <w:b/>
        </w:rPr>
      </w:pPr>
    </w:p>
    <w:p w14:paraId="18440D38" w14:textId="77777777" w:rsidR="00144E31" w:rsidRDefault="00144E31" w:rsidP="00144E31">
      <w:pPr>
        <w:pStyle w:val="a5"/>
        <w:rPr>
          <w:b/>
        </w:rPr>
      </w:pPr>
    </w:p>
    <w:p w14:paraId="05BBEB33" w14:textId="77777777" w:rsidR="00144E31" w:rsidRDefault="00144E31" w:rsidP="00144E31">
      <w:pPr>
        <w:pStyle w:val="a5"/>
        <w:rPr>
          <w:b/>
        </w:rPr>
      </w:pPr>
    </w:p>
    <w:p w14:paraId="153AAC71" w14:textId="77777777" w:rsidR="00144E31" w:rsidRDefault="00144E31" w:rsidP="00144E31">
      <w:pPr>
        <w:pStyle w:val="a5"/>
        <w:rPr>
          <w:b/>
        </w:rPr>
      </w:pPr>
    </w:p>
    <w:p w14:paraId="06F62546" w14:textId="77777777" w:rsidR="00144E31" w:rsidRDefault="00144E31" w:rsidP="00144E31">
      <w:pPr>
        <w:pStyle w:val="a5"/>
        <w:rPr>
          <w:b/>
        </w:rPr>
      </w:pPr>
    </w:p>
    <w:p w14:paraId="2C00A714" w14:textId="77777777" w:rsidR="00144E31" w:rsidRDefault="00144E31" w:rsidP="00144E31">
      <w:pPr>
        <w:pStyle w:val="a5"/>
        <w:rPr>
          <w:b/>
        </w:rPr>
      </w:pPr>
    </w:p>
    <w:p w14:paraId="30166A08" w14:textId="77777777" w:rsidR="00144E31" w:rsidRDefault="00144E31" w:rsidP="00144E31">
      <w:pPr>
        <w:pStyle w:val="a5"/>
        <w:rPr>
          <w:b/>
        </w:rPr>
      </w:pPr>
    </w:p>
    <w:p w14:paraId="66EE7E7C" w14:textId="77777777" w:rsidR="00144E31" w:rsidRDefault="00144E31" w:rsidP="00144E31">
      <w:pPr>
        <w:pStyle w:val="a5"/>
        <w:rPr>
          <w:b/>
        </w:rPr>
      </w:pPr>
    </w:p>
    <w:p w14:paraId="6677431F" w14:textId="77777777" w:rsidR="00144E31" w:rsidRDefault="00144E31" w:rsidP="00144E31">
      <w:pPr>
        <w:pStyle w:val="a5"/>
        <w:rPr>
          <w:b/>
        </w:rPr>
      </w:pPr>
    </w:p>
    <w:p w14:paraId="0856E192" w14:textId="77777777" w:rsidR="00144E31" w:rsidRDefault="00144E31" w:rsidP="00144E31">
      <w:pPr>
        <w:pStyle w:val="a5"/>
        <w:rPr>
          <w:b/>
        </w:rPr>
      </w:pPr>
    </w:p>
    <w:p w14:paraId="08184156" w14:textId="77777777" w:rsidR="00144E31" w:rsidRDefault="00144E31" w:rsidP="00144E31">
      <w:pPr>
        <w:pStyle w:val="a5"/>
        <w:rPr>
          <w:b/>
        </w:rPr>
      </w:pPr>
    </w:p>
    <w:p w14:paraId="258F2290" w14:textId="77777777" w:rsidR="00144E31" w:rsidRDefault="00144E31" w:rsidP="00144E31">
      <w:pPr>
        <w:pStyle w:val="a5"/>
        <w:rPr>
          <w:b/>
        </w:rPr>
      </w:pPr>
    </w:p>
    <w:p w14:paraId="7F2DA921" w14:textId="77777777" w:rsidR="00144E31" w:rsidRDefault="00144E31" w:rsidP="00144E31">
      <w:pPr>
        <w:pStyle w:val="a5"/>
        <w:rPr>
          <w:b/>
        </w:rPr>
      </w:pPr>
    </w:p>
    <w:p w14:paraId="15BE4762" w14:textId="77777777" w:rsidR="00144E31" w:rsidRDefault="00144E31" w:rsidP="00144E31">
      <w:pPr>
        <w:pStyle w:val="a5"/>
        <w:rPr>
          <w:b/>
        </w:rPr>
      </w:pPr>
    </w:p>
    <w:p w14:paraId="3FC53FC3" w14:textId="77777777" w:rsidR="00144E31" w:rsidRDefault="00144E31" w:rsidP="00144E31">
      <w:pPr>
        <w:pStyle w:val="a5"/>
        <w:spacing w:before="6"/>
        <w:rPr>
          <w:b/>
        </w:rPr>
      </w:pPr>
    </w:p>
    <w:p w14:paraId="0D2BE86C" w14:textId="77777777" w:rsidR="00144E31" w:rsidRDefault="00144E31" w:rsidP="00144E31">
      <w:pPr>
        <w:pStyle w:val="a5"/>
        <w:ind w:right="140"/>
        <w:jc w:val="right"/>
      </w:pPr>
      <w:r>
        <w:t>Приложение</w:t>
      </w:r>
      <w:r>
        <w:rPr>
          <w:spacing w:val="60"/>
        </w:rPr>
        <w:t xml:space="preserve"> </w:t>
      </w:r>
      <w:r>
        <w:rPr>
          <w:spacing w:val="-10"/>
        </w:rPr>
        <w:t>3</w:t>
      </w:r>
    </w:p>
    <w:p w14:paraId="68801CC5" w14:textId="77777777" w:rsidR="00144E31" w:rsidRDefault="00144E31" w:rsidP="00144E31">
      <w:pPr>
        <w:spacing w:before="164"/>
        <w:ind w:left="65" w:right="63"/>
        <w:jc w:val="center"/>
        <w:rPr>
          <w:i/>
          <w:sz w:val="24"/>
        </w:rPr>
      </w:pPr>
      <w:r>
        <w:rPr>
          <w:i/>
          <w:sz w:val="24"/>
        </w:rPr>
        <w:t>Образец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оформления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списка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использованных</w:t>
      </w:r>
      <w:r>
        <w:rPr>
          <w:i/>
          <w:spacing w:val="-2"/>
          <w:sz w:val="24"/>
        </w:rPr>
        <w:t xml:space="preserve"> источников</w:t>
      </w:r>
    </w:p>
    <w:p w14:paraId="15DCB1D9" w14:textId="77777777" w:rsidR="00144E31" w:rsidRDefault="00144E31" w:rsidP="00144E31">
      <w:pPr>
        <w:jc w:val="center"/>
        <w:rPr>
          <w:i/>
          <w:sz w:val="24"/>
        </w:rPr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4E9F841C" w14:textId="77777777" w:rsidR="00144E31" w:rsidRDefault="00144E31" w:rsidP="00144E31">
      <w:pPr>
        <w:spacing w:before="68" w:line="360" w:lineRule="auto"/>
        <w:ind w:left="143" w:right="140" w:firstLine="707"/>
        <w:jc w:val="both"/>
        <w:rPr>
          <w:sz w:val="24"/>
        </w:rPr>
      </w:pPr>
      <w:r>
        <w:rPr>
          <w:sz w:val="24"/>
        </w:rPr>
        <w:lastRenderedPageBreak/>
        <w:t>В настоящий момент (на 2020-2021 гг.) есть один действующий ГОСТ согласно которому оформляется библиографический список.</w:t>
      </w:r>
    </w:p>
    <w:p w14:paraId="589BFB70" w14:textId="77777777" w:rsidR="00144E31" w:rsidRDefault="00144E31" w:rsidP="00144E31">
      <w:pPr>
        <w:spacing w:before="1" w:line="360" w:lineRule="auto"/>
        <w:ind w:left="143" w:right="135" w:firstLine="707"/>
        <w:jc w:val="both"/>
        <w:rPr>
          <w:sz w:val="24"/>
        </w:rPr>
      </w:pPr>
      <w:r>
        <w:rPr>
          <w:sz w:val="24"/>
        </w:rPr>
        <w:t>С</w:t>
      </w:r>
      <w:r>
        <w:rPr>
          <w:spacing w:val="80"/>
          <w:sz w:val="24"/>
        </w:rPr>
        <w:t xml:space="preserve">  </w:t>
      </w:r>
      <w:r>
        <w:rPr>
          <w:sz w:val="24"/>
        </w:rPr>
        <w:t>2019</w:t>
      </w:r>
      <w:r>
        <w:rPr>
          <w:spacing w:val="80"/>
          <w:sz w:val="24"/>
        </w:rPr>
        <w:t xml:space="preserve">  </w:t>
      </w:r>
      <w:r>
        <w:rPr>
          <w:sz w:val="24"/>
        </w:rPr>
        <w:t>года</w:t>
      </w:r>
      <w:r>
        <w:rPr>
          <w:spacing w:val="80"/>
          <w:sz w:val="24"/>
        </w:rPr>
        <w:t xml:space="preserve">  </w:t>
      </w:r>
      <w:r>
        <w:rPr>
          <w:sz w:val="24"/>
        </w:rPr>
        <w:t>в</w:t>
      </w:r>
      <w:r>
        <w:rPr>
          <w:spacing w:val="80"/>
          <w:sz w:val="24"/>
        </w:rPr>
        <w:t xml:space="preserve">  </w:t>
      </w:r>
      <w:r>
        <w:rPr>
          <w:sz w:val="24"/>
        </w:rPr>
        <w:t>России</w:t>
      </w:r>
      <w:r>
        <w:rPr>
          <w:spacing w:val="80"/>
          <w:sz w:val="24"/>
        </w:rPr>
        <w:t xml:space="preserve">  </w:t>
      </w:r>
      <w:r>
        <w:rPr>
          <w:sz w:val="24"/>
        </w:rPr>
        <w:t>начал</w:t>
      </w:r>
      <w:r>
        <w:rPr>
          <w:spacing w:val="80"/>
          <w:sz w:val="24"/>
        </w:rPr>
        <w:t xml:space="preserve">  </w:t>
      </w:r>
      <w:r>
        <w:rPr>
          <w:sz w:val="24"/>
        </w:rPr>
        <w:t>действовать</w:t>
      </w:r>
      <w:r>
        <w:rPr>
          <w:spacing w:val="80"/>
          <w:sz w:val="24"/>
        </w:rPr>
        <w:t xml:space="preserve">  </w:t>
      </w:r>
      <w:r>
        <w:rPr>
          <w:sz w:val="24"/>
        </w:rPr>
        <w:t>новый ГОСТ</w:t>
      </w:r>
      <w:r>
        <w:rPr>
          <w:spacing w:val="80"/>
          <w:sz w:val="24"/>
        </w:rPr>
        <w:t xml:space="preserve">  </w:t>
      </w:r>
      <w:r>
        <w:rPr>
          <w:sz w:val="24"/>
        </w:rPr>
        <w:t>Р</w:t>
      </w:r>
      <w:r>
        <w:rPr>
          <w:spacing w:val="80"/>
          <w:sz w:val="24"/>
        </w:rPr>
        <w:t xml:space="preserve">  </w:t>
      </w:r>
      <w:r>
        <w:rPr>
          <w:sz w:val="24"/>
        </w:rPr>
        <w:t>7.0.100- 2018 «Библиографическая запись. Библиографическое описание. Общие требования и правила составления». Этот стандарт унифицирован с международными правилами. С 1 июня 2020 г. данный стандарт стал единственным действующим на территории Российской Федерации.</w:t>
      </w:r>
    </w:p>
    <w:p w14:paraId="7309ECA6" w14:textId="77777777" w:rsidR="00144E31" w:rsidRDefault="00144E31" w:rsidP="00144E31">
      <w:pPr>
        <w:spacing w:before="1" w:line="360" w:lineRule="auto"/>
        <w:ind w:left="143" w:right="140" w:firstLine="707"/>
        <w:jc w:val="both"/>
        <w:rPr>
          <w:i/>
          <w:sz w:val="24"/>
        </w:rPr>
      </w:pPr>
      <w:r>
        <w:rPr>
          <w:i/>
          <w:sz w:val="24"/>
        </w:rPr>
        <w:t>Необходимо обратить внимание, что ГОСТ Р 7.0.100-2018 не распространяется на правила оформления сносок – они регламентируются ГОСТ Р 7.0.5-2008.</w:t>
      </w:r>
    </w:p>
    <w:p w14:paraId="5EC88AE6" w14:textId="77777777" w:rsidR="00144E31" w:rsidRDefault="00144E31" w:rsidP="00144E31">
      <w:pPr>
        <w:ind w:left="851"/>
        <w:jc w:val="both"/>
        <w:rPr>
          <w:sz w:val="24"/>
        </w:rPr>
      </w:pPr>
      <w:r>
        <w:rPr>
          <w:sz w:val="24"/>
        </w:rPr>
        <w:t>Нормативные</w:t>
      </w:r>
      <w:r>
        <w:rPr>
          <w:spacing w:val="74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75"/>
          <w:sz w:val="24"/>
        </w:rPr>
        <w:t xml:space="preserve"> </w:t>
      </w:r>
      <w:r>
        <w:rPr>
          <w:sz w:val="24"/>
        </w:rPr>
        <w:t>акты</w:t>
      </w:r>
      <w:r>
        <w:rPr>
          <w:spacing w:val="78"/>
          <w:sz w:val="24"/>
        </w:rPr>
        <w:t xml:space="preserve"> </w:t>
      </w:r>
      <w:r>
        <w:rPr>
          <w:sz w:val="24"/>
        </w:rPr>
        <w:t>располагаются</w:t>
      </w:r>
      <w:r>
        <w:rPr>
          <w:spacing w:val="76"/>
          <w:sz w:val="24"/>
        </w:rPr>
        <w:t xml:space="preserve"> </w:t>
      </w:r>
      <w:r>
        <w:rPr>
          <w:sz w:val="24"/>
        </w:rPr>
        <w:t>в</w:t>
      </w:r>
      <w:r>
        <w:rPr>
          <w:spacing w:val="7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77"/>
          <w:sz w:val="24"/>
        </w:rPr>
        <w:t xml:space="preserve"> </w:t>
      </w:r>
      <w:r>
        <w:rPr>
          <w:sz w:val="24"/>
        </w:rPr>
        <w:t>с</w:t>
      </w:r>
      <w:r>
        <w:rPr>
          <w:spacing w:val="77"/>
          <w:sz w:val="24"/>
        </w:rPr>
        <w:t xml:space="preserve"> </w:t>
      </w:r>
      <w:r>
        <w:rPr>
          <w:sz w:val="24"/>
        </w:rPr>
        <w:t>их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юридической</w:t>
      </w:r>
    </w:p>
    <w:p w14:paraId="4E85774A" w14:textId="77777777" w:rsidR="00144E31" w:rsidRDefault="00144E31" w:rsidP="00144E31">
      <w:pPr>
        <w:spacing w:before="137"/>
        <w:ind w:left="143"/>
        <w:rPr>
          <w:sz w:val="24"/>
        </w:rPr>
      </w:pPr>
      <w:r>
        <w:rPr>
          <w:spacing w:val="-2"/>
          <w:sz w:val="24"/>
        </w:rPr>
        <w:t>силой:</w:t>
      </w:r>
    </w:p>
    <w:p w14:paraId="713E34A3" w14:textId="77777777" w:rsidR="00144E31" w:rsidRDefault="00144E31" w:rsidP="00144E31">
      <w:pPr>
        <w:pStyle w:val="a8"/>
        <w:numPr>
          <w:ilvl w:val="0"/>
          <w:numId w:val="12"/>
        </w:numPr>
        <w:tabs>
          <w:tab w:val="left" w:pos="862"/>
        </w:tabs>
        <w:spacing w:before="140"/>
        <w:ind w:left="862"/>
        <w:rPr>
          <w:sz w:val="24"/>
        </w:rPr>
      </w:pP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законодательные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акты</w:t>
      </w:r>
      <w:r>
        <w:rPr>
          <w:spacing w:val="-1"/>
          <w:sz w:val="24"/>
        </w:rPr>
        <w:t xml:space="preserve"> </w:t>
      </w:r>
      <w:r>
        <w:rPr>
          <w:sz w:val="24"/>
        </w:rPr>
        <w:t>–по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хронологии;</w:t>
      </w:r>
    </w:p>
    <w:p w14:paraId="7A763A7C" w14:textId="77777777" w:rsidR="00144E31" w:rsidRDefault="00144E31" w:rsidP="00144E31">
      <w:pPr>
        <w:pStyle w:val="a8"/>
        <w:numPr>
          <w:ilvl w:val="0"/>
          <w:numId w:val="12"/>
        </w:numPr>
        <w:tabs>
          <w:tab w:val="left" w:pos="862"/>
        </w:tabs>
        <w:spacing w:before="138"/>
        <w:ind w:left="862"/>
        <w:rPr>
          <w:sz w:val="24"/>
        </w:rPr>
      </w:pPr>
      <w:r>
        <w:rPr>
          <w:sz w:val="24"/>
        </w:rPr>
        <w:t>Конституция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РФ;</w:t>
      </w:r>
    </w:p>
    <w:p w14:paraId="24AEAF32" w14:textId="77777777" w:rsidR="00144E31" w:rsidRDefault="00144E31" w:rsidP="00144E31">
      <w:pPr>
        <w:pStyle w:val="a8"/>
        <w:numPr>
          <w:ilvl w:val="0"/>
          <w:numId w:val="12"/>
        </w:numPr>
        <w:tabs>
          <w:tab w:val="left" w:pos="862"/>
        </w:tabs>
        <w:spacing w:before="135"/>
        <w:ind w:left="862"/>
        <w:rPr>
          <w:sz w:val="24"/>
        </w:rPr>
      </w:pPr>
      <w:r>
        <w:rPr>
          <w:sz w:val="24"/>
        </w:rPr>
        <w:t>кодексы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 </w:t>
      </w:r>
      <w:r>
        <w:rPr>
          <w:spacing w:val="-2"/>
          <w:sz w:val="24"/>
        </w:rPr>
        <w:t>алфавиту;</w:t>
      </w:r>
    </w:p>
    <w:p w14:paraId="5C83C649" w14:textId="77777777" w:rsidR="00144E31" w:rsidRDefault="00144E31" w:rsidP="00144E31">
      <w:pPr>
        <w:pStyle w:val="a8"/>
        <w:numPr>
          <w:ilvl w:val="0"/>
          <w:numId w:val="12"/>
        </w:numPr>
        <w:tabs>
          <w:tab w:val="left" w:pos="862"/>
        </w:tabs>
        <w:spacing w:before="138"/>
        <w:ind w:left="862"/>
        <w:rPr>
          <w:sz w:val="24"/>
        </w:rPr>
      </w:pPr>
      <w:r>
        <w:rPr>
          <w:sz w:val="24"/>
        </w:rPr>
        <w:t>законы</w:t>
      </w:r>
      <w:r>
        <w:rPr>
          <w:spacing w:val="-3"/>
          <w:sz w:val="24"/>
        </w:rPr>
        <w:t xml:space="preserve"> </w:t>
      </w:r>
      <w:r>
        <w:rPr>
          <w:sz w:val="24"/>
        </w:rPr>
        <w:t>РФ –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хронологии;</w:t>
      </w:r>
    </w:p>
    <w:p w14:paraId="465AD668" w14:textId="77777777" w:rsidR="00144E31" w:rsidRDefault="00144E31" w:rsidP="00144E31">
      <w:pPr>
        <w:pStyle w:val="a8"/>
        <w:numPr>
          <w:ilvl w:val="0"/>
          <w:numId w:val="12"/>
        </w:numPr>
        <w:tabs>
          <w:tab w:val="left" w:pos="862"/>
        </w:tabs>
        <w:spacing w:before="136"/>
        <w:ind w:left="862"/>
        <w:rPr>
          <w:sz w:val="24"/>
        </w:rPr>
      </w:pPr>
      <w:r>
        <w:rPr>
          <w:sz w:val="24"/>
        </w:rPr>
        <w:t>указы</w:t>
      </w:r>
      <w:r>
        <w:rPr>
          <w:spacing w:val="-2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хронологии;</w:t>
      </w:r>
    </w:p>
    <w:p w14:paraId="25E01F3C" w14:textId="77777777" w:rsidR="00144E31" w:rsidRDefault="00144E31" w:rsidP="00144E31">
      <w:pPr>
        <w:pStyle w:val="a8"/>
        <w:numPr>
          <w:ilvl w:val="0"/>
          <w:numId w:val="12"/>
        </w:numPr>
        <w:tabs>
          <w:tab w:val="left" w:pos="862"/>
        </w:tabs>
        <w:spacing w:before="138"/>
        <w:ind w:left="862"/>
        <w:rPr>
          <w:sz w:val="24"/>
        </w:rPr>
      </w:pPr>
      <w:r>
        <w:rPr>
          <w:sz w:val="24"/>
        </w:rPr>
        <w:t>акты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РФ –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хронологии;</w:t>
      </w:r>
    </w:p>
    <w:p w14:paraId="221B1744" w14:textId="77777777" w:rsidR="00144E31" w:rsidRDefault="00144E31" w:rsidP="00144E31">
      <w:pPr>
        <w:pStyle w:val="a8"/>
        <w:numPr>
          <w:ilvl w:val="0"/>
          <w:numId w:val="12"/>
        </w:numPr>
        <w:tabs>
          <w:tab w:val="left" w:pos="862"/>
        </w:tabs>
        <w:spacing w:before="138" w:line="350" w:lineRule="auto"/>
        <w:ind w:left="862" w:right="137"/>
        <w:rPr>
          <w:sz w:val="24"/>
        </w:rPr>
      </w:pPr>
      <w:r>
        <w:rPr>
          <w:sz w:val="24"/>
        </w:rPr>
        <w:t>акты</w:t>
      </w:r>
      <w:r>
        <w:rPr>
          <w:spacing w:val="40"/>
          <w:sz w:val="24"/>
        </w:rPr>
        <w:t xml:space="preserve"> </w:t>
      </w:r>
      <w:r>
        <w:rPr>
          <w:sz w:val="24"/>
        </w:rPr>
        <w:t>министерств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ведомств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последовательности – приказы, постановления,</w:t>
      </w:r>
      <w:r>
        <w:rPr>
          <w:spacing w:val="80"/>
          <w:sz w:val="24"/>
        </w:rPr>
        <w:t xml:space="preserve"> </w:t>
      </w:r>
      <w:r>
        <w:rPr>
          <w:sz w:val="24"/>
        </w:rPr>
        <w:t>положения,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40"/>
          <w:sz w:val="24"/>
        </w:rPr>
        <w:t xml:space="preserve"> </w:t>
      </w:r>
      <w:r>
        <w:rPr>
          <w:sz w:val="24"/>
        </w:rPr>
        <w:t>министерства – по</w:t>
      </w:r>
      <w:r>
        <w:rPr>
          <w:spacing w:val="40"/>
          <w:sz w:val="24"/>
        </w:rPr>
        <w:t xml:space="preserve"> </w:t>
      </w:r>
      <w:r>
        <w:rPr>
          <w:sz w:val="24"/>
        </w:rPr>
        <w:t>алфавиту, акты – по хронологии.</w:t>
      </w:r>
    </w:p>
    <w:p w14:paraId="045856B6" w14:textId="77777777" w:rsidR="00144E31" w:rsidRDefault="00144E31" w:rsidP="00144E31">
      <w:pPr>
        <w:spacing w:before="12" w:line="360" w:lineRule="auto"/>
        <w:ind w:left="143" w:right="136" w:firstLine="707"/>
        <w:jc w:val="both"/>
      </w:pPr>
      <w:r>
        <w:t>При оформлении списка литературы используется краткое библиографическое описание. Список литературы, как правило, группируется по алфавиту. При наличии литературы на иностранных языках, она размещается в конце списка и сортируется также по алфавиту.</w:t>
      </w:r>
    </w:p>
    <w:p w14:paraId="4C0330C6" w14:textId="77777777" w:rsidR="00144E31" w:rsidRDefault="00144E31" w:rsidP="00144E31">
      <w:pPr>
        <w:pStyle w:val="a5"/>
        <w:rPr>
          <w:sz w:val="22"/>
        </w:rPr>
      </w:pPr>
    </w:p>
    <w:p w14:paraId="3172FFA9" w14:textId="77777777" w:rsidR="00144E31" w:rsidRDefault="00144E31" w:rsidP="00144E31">
      <w:pPr>
        <w:pStyle w:val="a5"/>
        <w:rPr>
          <w:sz w:val="22"/>
        </w:rPr>
      </w:pPr>
    </w:p>
    <w:p w14:paraId="23C6C72B" w14:textId="77777777" w:rsidR="00144E31" w:rsidRDefault="00144E31" w:rsidP="00144E31">
      <w:pPr>
        <w:pStyle w:val="a5"/>
        <w:rPr>
          <w:sz w:val="22"/>
        </w:rPr>
      </w:pPr>
    </w:p>
    <w:p w14:paraId="1BD38F1F" w14:textId="77777777" w:rsidR="00144E31" w:rsidRDefault="00144E31" w:rsidP="00144E31">
      <w:pPr>
        <w:pStyle w:val="a5"/>
        <w:spacing w:before="129"/>
        <w:rPr>
          <w:sz w:val="22"/>
        </w:rPr>
      </w:pPr>
    </w:p>
    <w:p w14:paraId="1E264B37" w14:textId="77777777" w:rsidR="00144E31" w:rsidRDefault="00144E31" w:rsidP="00144E31">
      <w:pPr>
        <w:pStyle w:val="2"/>
        <w:spacing w:line="374" w:lineRule="auto"/>
        <w:ind w:right="1502" w:firstLine="1363"/>
        <w:jc w:val="both"/>
      </w:pPr>
      <w:r>
        <w:t>Примеры</w:t>
      </w:r>
      <w:r>
        <w:rPr>
          <w:spacing w:val="-12"/>
        </w:rPr>
        <w:t xml:space="preserve"> </w:t>
      </w:r>
      <w:r>
        <w:t>оформления</w:t>
      </w:r>
      <w:r>
        <w:rPr>
          <w:spacing w:val="-13"/>
        </w:rPr>
        <w:t xml:space="preserve"> </w:t>
      </w:r>
      <w:r>
        <w:t>библиографического</w:t>
      </w:r>
      <w:r>
        <w:rPr>
          <w:spacing w:val="-10"/>
        </w:rPr>
        <w:t xml:space="preserve"> </w:t>
      </w:r>
      <w:r>
        <w:t>списка: Законодательные материалы:</w:t>
      </w:r>
    </w:p>
    <w:p w14:paraId="3E20443D" w14:textId="77777777" w:rsidR="00144E31" w:rsidRDefault="00144E31" w:rsidP="00144E31">
      <w:pPr>
        <w:pStyle w:val="a5"/>
        <w:spacing w:line="256" w:lineRule="auto"/>
        <w:ind w:left="143" w:right="135"/>
        <w:jc w:val="both"/>
      </w:pPr>
      <w:r>
        <w:t>Российская Федерация. Законы. Об общих принципах организации местного самоуправления в Российской Федерации : Федеральный закон № 131-ФЗ: [принят Государственной Думой 16 сент. 2003 г.: одобрен Советом Федерации 24 сент. 2003 г.]. – Москва: Проспект ; Санкт-Петербург : Кодекс, 2017. – 158 с.</w:t>
      </w:r>
    </w:p>
    <w:p w14:paraId="76E6A808" w14:textId="77777777" w:rsidR="00144E31" w:rsidRDefault="00144E31" w:rsidP="00144E31">
      <w:pPr>
        <w:pStyle w:val="a5"/>
      </w:pPr>
    </w:p>
    <w:p w14:paraId="09C92CE0" w14:textId="77777777" w:rsidR="00144E31" w:rsidRDefault="00144E31" w:rsidP="00144E31">
      <w:pPr>
        <w:pStyle w:val="a5"/>
        <w:spacing w:before="16"/>
      </w:pPr>
    </w:p>
    <w:p w14:paraId="05CB4B7F" w14:textId="77777777" w:rsidR="00144E31" w:rsidRDefault="00144E31" w:rsidP="00144E31">
      <w:pPr>
        <w:pStyle w:val="2"/>
      </w:pPr>
      <w:r>
        <w:t>Описание</w:t>
      </w:r>
      <w:r>
        <w:rPr>
          <w:spacing w:val="-3"/>
        </w:rPr>
        <w:t xml:space="preserve"> </w:t>
      </w:r>
      <w:r>
        <w:t>книги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2"/>
        </w:rPr>
        <w:t>автором:</w:t>
      </w:r>
    </w:p>
    <w:p w14:paraId="631BEA80" w14:textId="77777777" w:rsidR="00144E31" w:rsidRDefault="00144E31" w:rsidP="00144E31">
      <w:pPr>
        <w:pStyle w:val="2"/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41002683" w14:textId="77777777" w:rsidR="00144E31" w:rsidRDefault="00144E31" w:rsidP="00144E31">
      <w:pPr>
        <w:pStyle w:val="a5"/>
        <w:spacing w:before="67" w:line="256" w:lineRule="auto"/>
        <w:ind w:left="143" w:right="143"/>
        <w:jc w:val="both"/>
      </w:pPr>
      <w:r>
        <w:lastRenderedPageBreak/>
        <w:t>Первушкин, В. И. Губернские статистические комитеты и провинциальная историческая наука / В. И. Первушкин. – Пенза: ПГПУ, 2016. – 214 с.</w:t>
      </w:r>
    </w:p>
    <w:p w14:paraId="3DD24CA7" w14:textId="77777777" w:rsidR="00144E31" w:rsidRDefault="00144E31" w:rsidP="00144E31">
      <w:pPr>
        <w:pStyle w:val="a5"/>
      </w:pPr>
    </w:p>
    <w:p w14:paraId="47D36D12" w14:textId="77777777" w:rsidR="00144E31" w:rsidRDefault="00144E31" w:rsidP="00144E31">
      <w:pPr>
        <w:pStyle w:val="a5"/>
        <w:spacing w:before="21"/>
      </w:pPr>
    </w:p>
    <w:p w14:paraId="150C338B" w14:textId="77777777" w:rsidR="00144E31" w:rsidRDefault="00144E31" w:rsidP="00144E31">
      <w:pPr>
        <w:pStyle w:val="2"/>
      </w:pPr>
      <w:r>
        <w:t>Описание</w:t>
      </w:r>
      <w:r>
        <w:rPr>
          <w:spacing w:val="-3"/>
        </w:rPr>
        <w:t xml:space="preserve"> </w:t>
      </w:r>
      <w:r>
        <w:t>книги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авторами:</w:t>
      </w:r>
    </w:p>
    <w:p w14:paraId="10221379" w14:textId="77777777" w:rsidR="00144E31" w:rsidRDefault="00144E31" w:rsidP="00144E31">
      <w:pPr>
        <w:pStyle w:val="a5"/>
        <w:spacing w:before="180" w:line="254" w:lineRule="auto"/>
        <w:ind w:left="143" w:right="136"/>
        <w:jc w:val="both"/>
      </w:pPr>
      <w:r>
        <w:t>Ставицкий, В. В.</w:t>
      </w:r>
      <w:r>
        <w:rPr>
          <w:spacing w:val="-1"/>
        </w:rPr>
        <w:t xml:space="preserve"> </w:t>
      </w:r>
      <w:r>
        <w:t>Неолит – ранний энеолит лесостепного Посурья и Прихоперья / В.В. Ставицкий, А.А. Хреков. – Саратов: Изд-во Сарат. ун-та, 2018 (Тип. Изд-ва). – 166 с.</w:t>
      </w:r>
    </w:p>
    <w:p w14:paraId="0651B060" w14:textId="77777777" w:rsidR="00144E31" w:rsidRDefault="00144E31" w:rsidP="00144E31">
      <w:pPr>
        <w:pStyle w:val="a5"/>
      </w:pPr>
    </w:p>
    <w:p w14:paraId="06E7F4D2" w14:textId="77777777" w:rsidR="00144E31" w:rsidRDefault="00144E31" w:rsidP="00144E31">
      <w:pPr>
        <w:pStyle w:val="a5"/>
        <w:spacing w:before="29"/>
      </w:pPr>
    </w:p>
    <w:p w14:paraId="0BA7DAA2" w14:textId="77777777" w:rsidR="00144E31" w:rsidRDefault="00144E31" w:rsidP="00144E31">
      <w:pPr>
        <w:pStyle w:val="2"/>
      </w:pPr>
      <w:r>
        <w:t>Диссертации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авторефераты</w:t>
      </w:r>
      <w:r>
        <w:rPr>
          <w:spacing w:val="-7"/>
        </w:rPr>
        <w:t xml:space="preserve"> </w:t>
      </w:r>
      <w:r>
        <w:rPr>
          <w:spacing w:val="-2"/>
        </w:rPr>
        <w:t>диссертаций:</w:t>
      </w:r>
    </w:p>
    <w:p w14:paraId="417B311F" w14:textId="77777777" w:rsidR="00144E31" w:rsidRDefault="00144E31" w:rsidP="00144E31">
      <w:pPr>
        <w:pStyle w:val="a5"/>
        <w:spacing w:before="177" w:line="256" w:lineRule="auto"/>
        <w:ind w:left="143" w:right="137"/>
        <w:jc w:val="both"/>
      </w:pPr>
      <w:r>
        <w:t>Ярославцева, Т. А.</w:t>
      </w:r>
      <w:r>
        <w:rPr>
          <w:spacing w:val="-2"/>
        </w:rPr>
        <w:t xml:space="preserve"> </w:t>
      </w:r>
      <w:r>
        <w:t>Становление и развитие жилищно-коммунального хозяйства на Дальнем Востоке России: Вторая половина XIX-начало XX вв.: диссертация ... канд. ист. наук: 07.00.02 / Ярославцева Татьяна Александровна. – Хабаровск, 2003. – 260 с.</w:t>
      </w:r>
    </w:p>
    <w:p w14:paraId="2E185BE9" w14:textId="77777777" w:rsidR="00144E31" w:rsidRDefault="00144E31" w:rsidP="00144E31">
      <w:pPr>
        <w:pStyle w:val="a5"/>
        <w:spacing w:before="156" w:line="256" w:lineRule="auto"/>
        <w:ind w:left="143" w:right="138"/>
        <w:jc w:val="both"/>
      </w:pPr>
      <w:r>
        <w:t>Коняхин,</w:t>
      </w:r>
      <w:r>
        <w:rPr>
          <w:spacing w:val="-5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Государственная</w:t>
      </w:r>
      <w:r>
        <w:rPr>
          <w:spacing w:val="-4"/>
        </w:rPr>
        <w:t xml:space="preserve"> </w:t>
      </w:r>
      <w:r>
        <w:t>жилищная</w:t>
      </w:r>
      <w:r>
        <w:rPr>
          <w:spacing w:val="-4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СССР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постсоветской России:</w:t>
      </w:r>
      <w:r>
        <w:rPr>
          <w:spacing w:val="72"/>
        </w:rPr>
        <w:t xml:space="preserve"> </w:t>
      </w:r>
      <w:r>
        <w:t>политологический</w:t>
      </w:r>
      <w:r>
        <w:rPr>
          <w:spacing w:val="76"/>
        </w:rPr>
        <w:t xml:space="preserve"> </w:t>
      </w:r>
      <w:r>
        <w:t>анализ:</w:t>
      </w:r>
      <w:r>
        <w:rPr>
          <w:spacing w:val="77"/>
        </w:rPr>
        <w:t xml:space="preserve"> </w:t>
      </w:r>
      <w:r>
        <w:t>автореферат</w:t>
      </w:r>
      <w:r>
        <w:rPr>
          <w:spacing w:val="73"/>
        </w:rPr>
        <w:t xml:space="preserve"> </w:t>
      </w:r>
      <w:r>
        <w:t>дис.</w:t>
      </w:r>
      <w:r>
        <w:rPr>
          <w:spacing w:val="75"/>
        </w:rPr>
        <w:t xml:space="preserve"> </w:t>
      </w:r>
      <w:r>
        <w:t>...</w:t>
      </w:r>
      <w:r>
        <w:rPr>
          <w:spacing w:val="73"/>
        </w:rPr>
        <w:t xml:space="preserve"> </w:t>
      </w:r>
      <w:r>
        <w:t>д-ра.</w:t>
      </w:r>
      <w:r>
        <w:rPr>
          <w:spacing w:val="75"/>
        </w:rPr>
        <w:t xml:space="preserve"> </w:t>
      </w:r>
      <w:r>
        <w:t>полит.</w:t>
      </w:r>
      <w:r>
        <w:rPr>
          <w:spacing w:val="73"/>
        </w:rPr>
        <w:t xml:space="preserve"> </w:t>
      </w:r>
      <w:r>
        <w:rPr>
          <w:spacing w:val="-4"/>
        </w:rPr>
        <w:t>наук:</w:t>
      </w:r>
    </w:p>
    <w:p w14:paraId="778AD7D4" w14:textId="77777777" w:rsidR="00144E31" w:rsidRDefault="00144E31" w:rsidP="00144E31">
      <w:pPr>
        <w:pStyle w:val="a5"/>
        <w:spacing w:line="319" w:lineRule="exact"/>
        <w:ind w:left="143"/>
        <w:jc w:val="both"/>
      </w:pPr>
      <w:r>
        <w:t>23.00.02</w:t>
      </w:r>
      <w:r>
        <w:rPr>
          <w:spacing w:val="-6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Коняхин</w:t>
      </w:r>
      <w:r>
        <w:rPr>
          <w:spacing w:val="-8"/>
        </w:rPr>
        <w:t xml:space="preserve"> </w:t>
      </w:r>
      <w:r>
        <w:t>Геннадий</w:t>
      </w:r>
      <w:r>
        <w:rPr>
          <w:spacing w:val="-4"/>
        </w:rPr>
        <w:t xml:space="preserve"> </w:t>
      </w:r>
      <w:r>
        <w:t>Владимирович.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Москва,</w:t>
      </w:r>
      <w:r>
        <w:rPr>
          <w:spacing w:val="-8"/>
        </w:rPr>
        <w:t xml:space="preserve"> </w:t>
      </w:r>
      <w:r>
        <w:t>2011.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52</w:t>
      </w:r>
      <w:r>
        <w:rPr>
          <w:spacing w:val="-3"/>
        </w:rPr>
        <w:t xml:space="preserve"> </w:t>
      </w:r>
      <w:r>
        <w:rPr>
          <w:spacing w:val="-5"/>
        </w:rPr>
        <w:t>с.</w:t>
      </w:r>
    </w:p>
    <w:p w14:paraId="2486C638" w14:textId="77777777" w:rsidR="00144E31" w:rsidRDefault="00144E31" w:rsidP="00144E31">
      <w:pPr>
        <w:pStyle w:val="a5"/>
      </w:pPr>
    </w:p>
    <w:p w14:paraId="616F22E4" w14:textId="77777777" w:rsidR="00144E31" w:rsidRDefault="00144E31" w:rsidP="00144E31">
      <w:pPr>
        <w:pStyle w:val="a5"/>
        <w:spacing w:before="44"/>
      </w:pPr>
    </w:p>
    <w:p w14:paraId="7F9A68C7" w14:textId="77777777" w:rsidR="00144E31" w:rsidRDefault="00144E31" w:rsidP="00144E31">
      <w:pPr>
        <w:pStyle w:val="2"/>
        <w:spacing w:before="1"/>
      </w:pPr>
      <w:r>
        <w:t>Описание</w:t>
      </w:r>
      <w:r>
        <w:rPr>
          <w:spacing w:val="-3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автором:</w:t>
      </w:r>
    </w:p>
    <w:p w14:paraId="61B2A655" w14:textId="77777777" w:rsidR="00144E31" w:rsidRDefault="00144E31" w:rsidP="00144E31">
      <w:pPr>
        <w:pStyle w:val="a5"/>
        <w:spacing w:before="179" w:line="254" w:lineRule="auto"/>
        <w:ind w:left="143" w:right="143"/>
        <w:jc w:val="both"/>
      </w:pPr>
      <w:r>
        <w:t>Хазанов, А. М.</w:t>
      </w:r>
      <w:r>
        <w:rPr>
          <w:spacing w:val="-3"/>
        </w:rPr>
        <w:t xml:space="preserve"> </w:t>
      </w:r>
      <w:r>
        <w:t>Салазар: 40 лет диктатуры в Португалии / А. М. Хазанов // Новая и новейшая история. – 2009. – № 3. – С. 129-146.</w:t>
      </w:r>
    </w:p>
    <w:p w14:paraId="1DA3F774" w14:textId="77777777" w:rsidR="00144E31" w:rsidRDefault="00144E31" w:rsidP="00144E31">
      <w:pPr>
        <w:pStyle w:val="a5"/>
      </w:pPr>
    </w:p>
    <w:p w14:paraId="3658D82F" w14:textId="77777777" w:rsidR="00144E31" w:rsidRDefault="00144E31" w:rsidP="00144E31">
      <w:pPr>
        <w:pStyle w:val="a5"/>
        <w:spacing w:before="28"/>
      </w:pPr>
    </w:p>
    <w:p w14:paraId="096A6203" w14:textId="77777777" w:rsidR="00144E31" w:rsidRDefault="00144E31" w:rsidP="00144E31">
      <w:pPr>
        <w:pStyle w:val="2"/>
      </w:pPr>
      <w:r>
        <w:t>Описание</w:t>
      </w:r>
      <w:r>
        <w:rPr>
          <w:spacing w:val="-8"/>
        </w:rPr>
        <w:t xml:space="preserve"> </w:t>
      </w:r>
      <w:r>
        <w:t>электронного</w:t>
      </w:r>
      <w:r>
        <w:rPr>
          <w:spacing w:val="-7"/>
        </w:rPr>
        <w:t xml:space="preserve"> </w:t>
      </w:r>
      <w:r>
        <w:rPr>
          <w:spacing w:val="-2"/>
        </w:rPr>
        <w:t>ресурса:</w:t>
      </w:r>
    </w:p>
    <w:p w14:paraId="513EC5E3" w14:textId="77777777" w:rsidR="00144E31" w:rsidRDefault="00144E31" w:rsidP="00144E31">
      <w:pPr>
        <w:pStyle w:val="a5"/>
        <w:spacing w:before="177" w:line="256" w:lineRule="auto"/>
        <w:ind w:left="143" w:right="141"/>
        <w:jc w:val="both"/>
      </w:pPr>
      <w:r>
        <w:t>Пашков, С. В.</w:t>
      </w:r>
      <w:r>
        <w:rPr>
          <w:spacing w:val="-3"/>
        </w:rPr>
        <w:t xml:space="preserve"> </w:t>
      </w:r>
      <w:r>
        <w:t>Духовно-нравственное воспитание детей и молодежи в</w:t>
      </w:r>
      <w:r>
        <w:rPr>
          <w:spacing w:val="40"/>
        </w:rPr>
        <w:t xml:space="preserve"> </w:t>
      </w:r>
      <w:r>
        <w:t>системе современного российского образования: монография / С. В. Пашков; Министерство образования и науки Российской Федерации, Курский государственный университет. – Курск : КГУ, 2017. – 1 CD-ROM.</w:t>
      </w:r>
    </w:p>
    <w:p w14:paraId="703A632A" w14:textId="77777777" w:rsidR="00144E31" w:rsidRDefault="00144E31" w:rsidP="00144E31">
      <w:pPr>
        <w:pStyle w:val="a5"/>
      </w:pPr>
    </w:p>
    <w:p w14:paraId="0AFB29F6" w14:textId="77777777" w:rsidR="00144E31" w:rsidRDefault="00144E31" w:rsidP="00144E31">
      <w:pPr>
        <w:pStyle w:val="a5"/>
        <w:spacing w:before="18"/>
      </w:pPr>
    </w:p>
    <w:p w14:paraId="608584D4" w14:textId="77777777" w:rsidR="00144E31" w:rsidRDefault="00144E31" w:rsidP="00144E31">
      <w:pPr>
        <w:pStyle w:val="2"/>
      </w:pPr>
      <w:r>
        <w:t>Описание</w:t>
      </w:r>
      <w:r>
        <w:rPr>
          <w:spacing w:val="-6"/>
        </w:rPr>
        <w:t xml:space="preserve"> </w:t>
      </w:r>
      <w:r>
        <w:t>ресурса</w:t>
      </w:r>
      <w:r>
        <w:rPr>
          <w:spacing w:val="-7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rPr>
          <w:spacing w:val="-2"/>
        </w:rPr>
        <w:t>(сайта):</w:t>
      </w:r>
    </w:p>
    <w:p w14:paraId="7D459746" w14:textId="77777777" w:rsidR="00144E31" w:rsidRDefault="00144E31" w:rsidP="00144E31">
      <w:pPr>
        <w:pStyle w:val="a5"/>
        <w:spacing w:before="180" w:line="254" w:lineRule="auto"/>
        <w:ind w:left="143" w:right="137"/>
        <w:jc w:val="both"/>
      </w:pPr>
      <w:r>
        <w:t>Исторический-сайт.рф: сайт. – 2011. – URL: https://исторический-сайт.рф/ (дата обращения: 01.09.2020).</w:t>
      </w:r>
    </w:p>
    <w:p w14:paraId="71C94599" w14:textId="77777777" w:rsidR="00144E31" w:rsidRDefault="00144E31" w:rsidP="00144E31">
      <w:pPr>
        <w:pStyle w:val="a5"/>
        <w:spacing w:before="165" w:line="254" w:lineRule="auto"/>
        <w:ind w:left="143" w:right="136"/>
        <w:jc w:val="both"/>
      </w:pPr>
      <w:r>
        <w:t>eLIBRARY.RU: научная электронная библиотека: сайт. – Москва, 2000. – URL: https://elibrary.ru (дата обращения: 01.09.2020). – Режим доступа: для зарегистрир. пользователей.</w:t>
      </w:r>
    </w:p>
    <w:p w14:paraId="517FF172" w14:textId="77777777" w:rsidR="00144E31" w:rsidRDefault="00144E31" w:rsidP="00144E31">
      <w:pPr>
        <w:pStyle w:val="a5"/>
        <w:spacing w:line="254" w:lineRule="auto"/>
        <w:jc w:val="both"/>
        <w:sectPr w:rsidR="00144E31">
          <w:pgSz w:w="11910" w:h="16840"/>
          <w:pgMar w:top="1040" w:right="708" w:bottom="1200" w:left="1559" w:header="0" w:footer="953" w:gutter="0"/>
          <w:cols w:space="720"/>
        </w:sectPr>
      </w:pPr>
    </w:p>
    <w:p w14:paraId="345E8DCA" w14:textId="77777777" w:rsidR="00144E31" w:rsidRDefault="00144E31" w:rsidP="00144E31">
      <w:pPr>
        <w:spacing w:before="67" w:line="256" w:lineRule="auto"/>
        <w:ind w:left="143"/>
        <w:rPr>
          <w:i/>
          <w:sz w:val="28"/>
        </w:rPr>
      </w:pPr>
      <w:r>
        <w:rPr>
          <w:i/>
          <w:sz w:val="28"/>
        </w:rPr>
        <w:lastRenderedPageBreak/>
        <w:t>Для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электронных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ресурсов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примечание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«режим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доступа»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используется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только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случае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наличия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особенностей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>доступа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>сайту/статье,</w:t>
      </w:r>
      <w:r>
        <w:rPr>
          <w:i/>
          <w:spacing w:val="35"/>
          <w:sz w:val="28"/>
        </w:rPr>
        <w:t xml:space="preserve"> </w:t>
      </w:r>
      <w:r>
        <w:rPr>
          <w:i/>
          <w:spacing w:val="-2"/>
          <w:sz w:val="28"/>
        </w:rPr>
        <w:t>например</w:t>
      </w:r>
    </w:p>
    <w:p w14:paraId="2A723D06" w14:textId="77777777" w:rsidR="00144E31" w:rsidRDefault="00144E31" w:rsidP="00144E31">
      <w:pPr>
        <w:spacing w:line="320" w:lineRule="exact"/>
        <w:ind w:left="143"/>
        <w:rPr>
          <w:i/>
          <w:sz w:val="28"/>
        </w:rPr>
      </w:pPr>
      <w:r>
        <w:rPr>
          <w:i/>
          <w:sz w:val="28"/>
        </w:rPr>
        <w:t>«для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зарегистрированных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пользователей»,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«в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локальной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сети»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pacing w:val="-4"/>
          <w:sz w:val="28"/>
        </w:rPr>
        <w:t>т.д.</w:t>
      </w:r>
    </w:p>
    <w:p w14:paraId="7B9BE352" w14:textId="77777777" w:rsidR="00144E31" w:rsidRDefault="00144E31" w:rsidP="00144E31">
      <w:pPr>
        <w:pStyle w:val="2"/>
        <w:spacing w:before="185"/>
      </w:pPr>
      <w:r>
        <w:t>Статьи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сайтов:</w:t>
      </w:r>
    </w:p>
    <w:p w14:paraId="266CC052" w14:textId="77777777" w:rsidR="00144E31" w:rsidRDefault="00144E31" w:rsidP="00144E31">
      <w:pPr>
        <w:pStyle w:val="a5"/>
        <w:spacing w:before="179" w:line="256" w:lineRule="auto"/>
        <w:ind w:left="143" w:right="136"/>
      </w:pPr>
      <w:r>
        <w:t>Гущин,</w:t>
      </w:r>
      <w:r>
        <w:rPr>
          <w:spacing w:val="34"/>
        </w:rPr>
        <w:t xml:space="preserve"> </w:t>
      </w:r>
      <w:r>
        <w:t>А.</w:t>
      </w:r>
      <w:r>
        <w:rPr>
          <w:spacing w:val="34"/>
        </w:rPr>
        <w:t xml:space="preserve"> </w:t>
      </w:r>
      <w:r>
        <w:t>А. Товарный</w:t>
      </w:r>
      <w:r>
        <w:rPr>
          <w:spacing w:val="36"/>
        </w:rPr>
        <w:t xml:space="preserve"> </w:t>
      </w:r>
      <w:r>
        <w:t>дефицит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СССР:</w:t>
      </w:r>
      <w:r>
        <w:rPr>
          <w:spacing w:val="36"/>
        </w:rPr>
        <w:t xml:space="preserve"> </w:t>
      </w:r>
      <w:r>
        <w:t>обострение</w:t>
      </w:r>
      <w:r>
        <w:rPr>
          <w:spacing w:val="35"/>
        </w:rPr>
        <w:t xml:space="preserve"> </w:t>
      </w:r>
      <w:r>
        <w:t>проблемы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1960-х</w:t>
      </w:r>
      <w:r>
        <w:rPr>
          <w:spacing w:val="37"/>
        </w:rPr>
        <w:t xml:space="preserve"> </w:t>
      </w:r>
      <w:r>
        <w:t>– начале</w:t>
      </w:r>
      <w:r>
        <w:rPr>
          <w:spacing w:val="80"/>
        </w:rPr>
        <w:t xml:space="preserve"> </w:t>
      </w:r>
      <w:r>
        <w:t>1980-х</w:t>
      </w:r>
      <w:r>
        <w:rPr>
          <w:spacing w:val="80"/>
        </w:rPr>
        <w:t xml:space="preserve"> </w:t>
      </w:r>
      <w:r>
        <w:t>гг.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ракурсе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повседневности</w:t>
      </w:r>
      <w:r>
        <w:rPr>
          <w:spacing w:val="80"/>
        </w:rPr>
        <w:t xml:space="preserve"> </w:t>
      </w:r>
      <w:r>
        <w:t>/</w:t>
      </w:r>
      <w:r>
        <w:rPr>
          <w:spacing w:val="80"/>
        </w:rPr>
        <w:t xml:space="preserve"> </w:t>
      </w:r>
      <w:r>
        <w:t>А.</w:t>
      </w:r>
      <w:r>
        <w:rPr>
          <w:spacing w:val="80"/>
        </w:rPr>
        <w:t xml:space="preserve"> </w:t>
      </w:r>
      <w:r>
        <w:t>А.</w:t>
      </w:r>
      <w:r>
        <w:rPr>
          <w:spacing w:val="80"/>
        </w:rPr>
        <w:t xml:space="preserve"> </w:t>
      </w:r>
      <w:r>
        <w:t>Гущин</w:t>
      </w:r>
      <w:r>
        <w:rPr>
          <w:spacing w:val="80"/>
        </w:rPr>
        <w:t xml:space="preserve"> </w:t>
      </w:r>
      <w:r>
        <w:t>//</w:t>
      </w:r>
      <w:r>
        <w:rPr>
          <w:spacing w:val="40"/>
        </w:rPr>
        <w:t xml:space="preserve"> </w:t>
      </w:r>
      <w:r>
        <w:t>Проблемы</w:t>
      </w:r>
      <w:r>
        <w:rPr>
          <w:spacing w:val="40"/>
        </w:rPr>
        <w:t xml:space="preserve"> </w:t>
      </w:r>
      <w:r>
        <w:t>гуманитарного</w:t>
      </w:r>
      <w:r>
        <w:rPr>
          <w:spacing w:val="40"/>
        </w:rPr>
        <w:t xml:space="preserve"> </w:t>
      </w:r>
      <w:r>
        <w:t>образования:</w:t>
      </w:r>
      <w:r>
        <w:rPr>
          <w:spacing w:val="40"/>
        </w:rPr>
        <w:t xml:space="preserve"> </w:t>
      </w:r>
      <w:r>
        <w:t>филология,</w:t>
      </w:r>
      <w:r>
        <w:rPr>
          <w:spacing w:val="40"/>
        </w:rPr>
        <w:t xml:space="preserve"> </w:t>
      </w:r>
      <w:r>
        <w:t>журналистика,</w:t>
      </w:r>
      <w:r>
        <w:rPr>
          <w:spacing w:val="40"/>
        </w:rPr>
        <w:t xml:space="preserve"> </w:t>
      </w:r>
      <w:r>
        <w:t>история: сб. науч. ст. III Междунар. Науч.-практ.</w:t>
      </w:r>
      <w:r>
        <w:rPr>
          <w:spacing w:val="-2"/>
        </w:rPr>
        <w:t xml:space="preserve"> </w:t>
      </w:r>
      <w:r>
        <w:t>Конф.(г. Пенза</w:t>
      </w:r>
      <w:r>
        <w:rPr>
          <w:spacing w:val="-2"/>
        </w:rPr>
        <w:t xml:space="preserve"> </w:t>
      </w:r>
      <w:r>
        <w:t>8-10 декабря</w:t>
      </w:r>
      <w:r>
        <w:rPr>
          <w:spacing w:val="-1"/>
        </w:rPr>
        <w:t xml:space="preserve"> </w:t>
      </w:r>
      <w:r>
        <w:t>2016 г.)</w:t>
      </w:r>
      <w:r>
        <w:rPr>
          <w:spacing w:val="-2"/>
        </w:rPr>
        <w:t xml:space="preserve"> </w:t>
      </w:r>
      <w:r>
        <w:t xml:space="preserve">/ под ред. Канд. Пед. Наук, доц. Т.В. Стрыгиной. – Пенза: Изд-во ПГУ, 2016. – URL: </w:t>
      </w:r>
      <w:r>
        <w:rPr>
          <w:color w:val="0000FF"/>
          <w:u w:val="single" w:color="0000FF"/>
        </w:rPr>
        <w:t>https://исторический-сайт.рф/Товарный-дефицит-в-СССР-обострение-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проблемы-в-1960-х-начале-1980-1.html</w:t>
      </w:r>
      <w:r>
        <w:rPr>
          <w:color w:val="0000FF"/>
        </w:rPr>
        <w:t xml:space="preserve"> </w:t>
      </w:r>
      <w:r>
        <w:t>(дата обращения: 01.09.2020).</w:t>
      </w:r>
    </w:p>
    <w:p w14:paraId="351AC343" w14:textId="77777777" w:rsidR="00144E31" w:rsidRDefault="00144E31" w:rsidP="00144E31">
      <w:pPr>
        <w:pStyle w:val="a5"/>
        <w:tabs>
          <w:tab w:val="left" w:pos="1546"/>
          <w:tab w:val="left" w:pos="2116"/>
          <w:tab w:val="left" w:pos="3685"/>
          <w:tab w:val="left" w:pos="5878"/>
          <w:tab w:val="left" w:pos="6967"/>
          <w:tab w:val="left" w:pos="8234"/>
          <w:tab w:val="left" w:pos="9360"/>
        </w:tabs>
        <w:spacing w:before="154" w:line="254" w:lineRule="auto"/>
        <w:ind w:left="143" w:right="132"/>
      </w:pPr>
      <w:r>
        <w:t>Гущин,</w:t>
      </w:r>
      <w:r>
        <w:rPr>
          <w:spacing w:val="37"/>
        </w:rPr>
        <w:t xml:space="preserve"> </w:t>
      </w:r>
      <w:r>
        <w:t>А.</w:t>
      </w:r>
      <w:r>
        <w:rPr>
          <w:spacing w:val="3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Авторское</w:t>
      </w:r>
      <w:r>
        <w:rPr>
          <w:spacing w:val="35"/>
        </w:rPr>
        <w:t xml:space="preserve"> </w:t>
      </w:r>
      <w:r>
        <w:t>право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интернет</w:t>
      </w:r>
      <w:r>
        <w:rPr>
          <w:spacing w:val="35"/>
        </w:rPr>
        <w:t xml:space="preserve"> </w:t>
      </w:r>
      <w:r>
        <w:t>/</w:t>
      </w:r>
      <w:r>
        <w:rPr>
          <w:spacing w:val="38"/>
        </w:rPr>
        <w:t xml:space="preserve"> </w:t>
      </w:r>
      <w:r>
        <w:t>А.</w:t>
      </w:r>
      <w:r>
        <w:rPr>
          <w:spacing w:val="37"/>
        </w:rPr>
        <w:t xml:space="preserve"> </w:t>
      </w:r>
      <w:r>
        <w:t>А.</w:t>
      </w:r>
      <w:r>
        <w:rPr>
          <w:spacing w:val="37"/>
        </w:rPr>
        <w:t xml:space="preserve"> </w:t>
      </w:r>
      <w:r>
        <w:t>Гущин</w:t>
      </w:r>
      <w:r>
        <w:rPr>
          <w:spacing w:val="80"/>
        </w:rPr>
        <w:t xml:space="preserve"> </w:t>
      </w:r>
      <w:r>
        <w:t>//</w:t>
      </w:r>
      <w:r>
        <w:rPr>
          <w:spacing w:val="38"/>
        </w:rPr>
        <w:t xml:space="preserve"> </w:t>
      </w:r>
      <w:r>
        <w:t xml:space="preserve">Исторический- </w:t>
      </w:r>
      <w:r>
        <w:rPr>
          <w:spacing w:val="-2"/>
        </w:rPr>
        <w:t>сайт.рф</w:t>
      </w:r>
      <w:r>
        <w:tab/>
      </w:r>
      <w:r>
        <w:rPr>
          <w:spacing w:val="-10"/>
        </w:rPr>
        <w:t>:</w:t>
      </w:r>
      <w:r>
        <w:tab/>
      </w:r>
      <w:r>
        <w:rPr>
          <w:spacing w:val="-2"/>
        </w:rPr>
        <w:t>История.</w:t>
      </w:r>
      <w:r>
        <w:tab/>
      </w:r>
      <w:r>
        <w:rPr>
          <w:spacing w:val="-2"/>
        </w:rPr>
        <w:t>Исторический</w:t>
      </w:r>
      <w:r>
        <w:tab/>
      </w:r>
      <w:r>
        <w:rPr>
          <w:spacing w:val="-2"/>
        </w:rPr>
        <w:t>сайт:</w:t>
      </w:r>
      <w:r>
        <w:tab/>
      </w:r>
      <w:r>
        <w:rPr>
          <w:spacing w:val="-2"/>
        </w:rPr>
        <w:t>[сайт],</w:t>
      </w:r>
      <w:r>
        <w:tab/>
      </w:r>
      <w:r>
        <w:rPr>
          <w:spacing w:val="-2"/>
        </w:rPr>
        <w:t>2013.</w:t>
      </w:r>
      <w:r>
        <w:tab/>
      </w:r>
      <w:r>
        <w:rPr>
          <w:spacing w:val="-10"/>
        </w:rPr>
        <w:t xml:space="preserve">– </w:t>
      </w:r>
      <w:r>
        <w:t>URL:</w:t>
      </w:r>
      <w:r>
        <w:rPr>
          <w:color w:val="0000FF"/>
          <w:u w:val="single" w:color="0000FF"/>
        </w:rPr>
        <w:t xml:space="preserve"> https://исторический-сайт.рф/Авторское-право-и-интернет-1.html</w:t>
      </w:r>
      <w:r>
        <w:rPr>
          <w:color w:val="0000FF"/>
        </w:rPr>
        <w:t xml:space="preserve"> </w:t>
      </w:r>
      <w:r>
        <w:t>(дата обращения: 01.09.2020).</w:t>
      </w:r>
    </w:p>
    <w:p w14:paraId="5EC1A107" w14:textId="77777777" w:rsidR="00144E31" w:rsidRDefault="00144E31" w:rsidP="00144E31">
      <w:pPr>
        <w:pStyle w:val="a5"/>
      </w:pPr>
    </w:p>
    <w:p w14:paraId="454B7284" w14:textId="77777777" w:rsidR="00144E31" w:rsidRDefault="00144E31" w:rsidP="00144E31">
      <w:pPr>
        <w:pStyle w:val="a5"/>
        <w:spacing w:before="29"/>
      </w:pPr>
    </w:p>
    <w:p w14:paraId="7A751E25" w14:textId="77777777" w:rsidR="00144E31" w:rsidRDefault="00144E31" w:rsidP="00144E31">
      <w:pPr>
        <w:pStyle w:val="2"/>
      </w:pPr>
      <w:r>
        <w:t>Картографические</w:t>
      </w:r>
      <w:r>
        <w:rPr>
          <w:spacing w:val="-15"/>
        </w:rPr>
        <w:t xml:space="preserve"> </w:t>
      </w:r>
      <w:r>
        <w:rPr>
          <w:spacing w:val="-2"/>
        </w:rPr>
        <w:t>издания:</w:t>
      </w:r>
    </w:p>
    <w:p w14:paraId="7A127CBB" w14:textId="77777777" w:rsidR="00144E31" w:rsidRDefault="00144E31" w:rsidP="00144E31">
      <w:pPr>
        <w:pStyle w:val="a5"/>
        <w:spacing w:before="180" w:line="254" w:lineRule="auto"/>
        <w:ind w:left="143"/>
      </w:pPr>
      <w:r>
        <w:t>Атлас</w:t>
      </w:r>
      <w:r>
        <w:rPr>
          <w:spacing w:val="40"/>
        </w:rPr>
        <w:t xml:space="preserve"> </w:t>
      </w:r>
      <w:r>
        <w:t>мира:</w:t>
      </w:r>
      <w:r>
        <w:rPr>
          <w:spacing w:val="40"/>
        </w:rPr>
        <w:t xml:space="preserve"> </w:t>
      </w:r>
      <w:r>
        <w:t>[физический]</w:t>
      </w:r>
      <w:r>
        <w:rPr>
          <w:spacing w:val="40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основа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Росреестр.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Москва: АСТ,– 1 атл. (224 с.) : цв., карты, текст, ил., указ.</w:t>
      </w:r>
    </w:p>
    <w:p w14:paraId="3248058D" w14:textId="77777777" w:rsidR="00144E31" w:rsidRDefault="00144E31" w:rsidP="00144E31">
      <w:pPr>
        <w:pStyle w:val="a5"/>
      </w:pPr>
    </w:p>
    <w:p w14:paraId="1009B031" w14:textId="77777777" w:rsidR="00144E31" w:rsidRDefault="00144E31" w:rsidP="00144E31">
      <w:pPr>
        <w:pStyle w:val="a5"/>
      </w:pPr>
    </w:p>
    <w:p w14:paraId="5EB90398" w14:textId="77777777" w:rsidR="00144E31" w:rsidRDefault="00144E31" w:rsidP="00144E31">
      <w:pPr>
        <w:pStyle w:val="a5"/>
      </w:pPr>
    </w:p>
    <w:p w14:paraId="7ACBB61B" w14:textId="77777777" w:rsidR="00144E31" w:rsidRDefault="00144E31" w:rsidP="00144E31">
      <w:pPr>
        <w:pStyle w:val="a5"/>
      </w:pPr>
    </w:p>
    <w:p w14:paraId="74162C7B" w14:textId="77777777" w:rsidR="00144E31" w:rsidRDefault="00144E31" w:rsidP="00144E31">
      <w:pPr>
        <w:pStyle w:val="a5"/>
      </w:pPr>
    </w:p>
    <w:p w14:paraId="11B5627F" w14:textId="77777777" w:rsidR="00144E31" w:rsidRDefault="00144E31" w:rsidP="00144E31">
      <w:pPr>
        <w:pStyle w:val="a5"/>
      </w:pPr>
    </w:p>
    <w:p w14:paraId="769066B1" w14:textId="77777777" w:rsidR="00144E31" w:rsidRDefault="00144E31" w:rsidP="00144E31">
      <w:pPr>
        <w:pStyle w:val="a5"/>
      </w:pPr>
    </w:p>
    <w:p w14:paraId="1CC09C39" w14:textId="77777777" w:rsidR="00144E31" w:rsidRDefault="00144E31" w:rsidP="00144E31">
      <w:pPr>
        <w:pStyle w:val="a5"/>
      </w:pPr>
    </w:p>
    <w:p w14:paraId="2435FD5E" w14:textId="77777777" w:rsidR="00144E31" w:rsidRDefault="00144E31" w:rsidP="00144E31">
      <w:pPr>
        <w:pStyle w:val="a5"/>
      </w:pPr>
    </w:p>
    <w:p w14:paraId="4645BDA3" w14:textId="77777777" w:rsidR="00144E31" w:rsidRDefault="00144E31" w:rsidP="00144E31">
      <w:pPr>
        <w:pStyle w:val="a5"/>
      </w:pPr>
    </w:p>
    <w:p w14:paraId="7C8902C8" w14:textId="77777777" w:rsidR="00144E31" w:rsidRDefault="00144E31" w:rsidP="00144E31">
      <w:pPr>
        <w:pStyle w:val="a5"/>
      </w:pPr>
    </w:p>
    <w:p w14:paraId="2F3CBA6D" w14:textId="77777777" w:rsidR="00144E31" w:rsidRDefault="00144E31" w:rsidP="00144E31">
      <w:pPr>
        <w:pStyle w:val="a5"/>
      </w:pPr>
    </w:p>
    <w:p w14:paraId="47C8C688" w14:textId="77777777" w:rsidR="00144E31" w:rsidRDefault="00144E31" w:rsidP="00144E31">
      <w:pPr>
        <w:pStyle w:val="a5"/>
      </w:pPr>
    </w:p>
    <w:p w14:paraId="7C752E90" w14:textId="77777777" w:rsidR="00144E31" w:rsidRDefault="00144E31" w:rsidP="00144E31">
      <w:pPr>
        <w:pStyle w:val="a5"/>
      </w:pPr>
    </w:p>
    <w:p w14:paraId="36883E61" w14:textId="77777777" w:rsidR="00144E31" w:rsidRDefault="00144E31" w:rsidP="00144E31">
      <w:pPr>
        <w:pStyle w:val="a5"/>
      </w:pPr>
    </w:p>
    <w:p w14:paraId="23CDD0A7" w14:textId="77777777" w:rsidR="00144E31" w:rsidRDefault="00144E31" w:rsidP="00144E31">
      <w:pPr>
        <w:pStyle w:val="a5"/>
      </w:pPr>
    </w:p>
    <w:p w14:paraId="29CA6019" w14:textId="77777777" w:rsidR="00144E31" w:rsidRDefault="00144E31" w:rsidP="00144E31">
      <w:pPr>
        <w:pStyle w:val="a5"/>
      </w:pPr>
    </w:p>
    <w:p w14:paraId="53D57938" w14:textId="77777777" w:rsidR="00144E31" w:rsidRDefault="00144E31" w:rsidP="00144E31">
      <w:pPr>
        <w:pStyle w:val="a5"/>
      </w:pPr>
    </w:p>
    <w:p w14:paraId="3F9846E4" w14:textId="77777777" w:rsidR="00144E31" w:rsidRDefault="00144E31" w:rsidP="00144E31">
      <w:pPr>
        <w:pStyle w:val="a5"/>
      </w:pPr>
    </w:p>
    <w:p w14:paraId="4FE461BC" w14:textId="77777777" w:rsidR="00144E31" w:rsidRDefault="00144E31" w:rsidP="00144E31">
      <w:pPr>
        <w:pStyle w:val="a5"/>
      </w:pPr>
    </w:p>
    <w:p w14:paraId="07863906" w14:textId="77777777" w:rsidR="00144E31" w:rsidRDefault="00144E31" w:rsidP="00144E31">
      <w:pPr>
        <w:pStyle w:val="a5"/>
        <w:spacing w:before="226"/>
      </w:pPr>
    </w:p>
    <w:p w14:paraId="434658D9" w14:textId="77777777" w:rsidR="00144E31" w:rsidRDefault="00144E31" w:rsidP="00144E31">
      <w:pPr>
        <w:pStyle w:val="a5"/>
        <w:ind w:right="137"/>
        <w:jc w:val="right"/>
      </w:pPr>
      <w:r>
        <w:t>Приложение</w:t>
      </w:r>
      <w:r>
        <w:rPr>
          <w:spacing w:val="60"/>
        </w:rPr>
        <w:t xml:space="preserve"> </w:t>
      </w:r>
      <w:r>
        <w:rPr>
          <w:spacing w:val="-10"/>
        </w:rPr>
        <w:t>4</w:t>
      </w:r>
    </w:p>
    <w:p w14:paraId="7CCB431D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sz w:val="24"/>
          <w:szCs w:val="28"/>
          <w:lang w:eastAsia="ar-SA"/>
        </w:rPr>
      </w:pPr>
      <w:r>
        <w:rPr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1CDA97EA" w14:textId="77777777" w:rsidR="00144E31" w:rsidRDefault="00144E31" w:rsidP="00144E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ru-RU"/>
        </w:rPr>
      </w:pPr>
    </w:p>
    <w:p w14:paraId="0902A089" w14:textId="77777777" w:rsidR="00144E31" w:rsidRDefault="00144E31" w:rsidP="00144E31">
      <w:pPr>
        <w:tabs>
          <w:tab w:val="left" w:pos="9027"/>
        </w:tabs>
        <w:spacing w:before="65"/>
        <w:ind w:left="673"/>
        <w:rPr>
          <w:sz w:val="28"/>
        </w:rPr>
      </w:pPr>
      <w:r>
        <w:rPr>
          <w:b/>
          <w:sz w:val="28"/>
        </w:rPr>
        <w:t xml:space="preserve">Специальность: </w:t>
      </w:r>
      <w:r>
        <w:rPr>
          <w:sz w:val="28"/>
          <w:u w:val="single"/>
        </w:rPr>
        <w:tab/>
      </w:r>
    </w:p>
    <w:p w14:paraId="44D567E8" w14:textId="77777777" w:rsidR="00144E31" w:rsidRDefault="00144E31" w:rsidP="00144E31">
      <w:pPr>
        <w:pStyle w:val="a5"/>
      </w:pPr>
    </w:p>
    <w:p w14:paraId="4A001BB4" w14:textId="77777777" w:rsidR="00144E31" w:rsidRDefault="00144E31" w:rsidP="00144E31">
      <w:pPr>
        <w:pStyle w:val="a5"/>
      </w:pPr>
    </w:p>
    <w:p w14:paraId="01339BDD" w14:textId="77777777" w:rsidR="00144E31" w:rsidRDefault="00144E31" w:rsidP="00144E31">
      <w:pPr>
        <w:pStyle w:val="a5"/>
      </w:pPr>
    </w:p>
    <w:p w14:paraId="33EF2E19" w14:textId="77777777" w:rsidR="00144E31" w:rsidRDefault="00144E31" w:rsidP="00144E31">
      <w:pPr>
        <w:pStyle w:val="a5"/>
        <w:spacing w:before="202"/>
      </w:pPr>
    </w:p>
    <w:p w14:paraId="79C8537D" w14:textId="77777777" w:rsidR="00144E31" w:rsidRDefault="00144E31" w:rsidP="00144E31">
      <w:pPr>
        <w:pStyle w:val="1"/>
        <w:ind w:right="63"/>
        <w:jc w:val="center"/>
      </w:pPr>
      <w:r>
        <w:t>ИНДИВИДУАЛЬНЫЙ</w:t>
      </w:r>
      <w:r>
        <w:rPr>
          <w:spacing w:val="-11"/>
        </w:rPr>
        <w:t xml:space="preserve"> </w:t>
      </w:r>
      <w:r>
        <w:rPr>
          <w:spacing w:val="-2"/>
        </w:rPr>
        <w:t>ПРОЕКТ</w:t>
      </w:r>
    </w:p>
    <w:p w14:paraId="1537E906" w14:textId="77777777" w:rsidR="00144E31" w:rsidRDefault="00144E31" w:rsidP="00144E31">
      <w:pPr>
        <w:pStyle w:val="a5"/>
        <w:spacing w:before="43"/>
        <w:ind w:left="65" w:right="59"/>
        <w:jc w:val="center"/>
      </w:pPr>
      <w:r>
        <w:t xml:space="preserve">на </w:t>
      </w:r>
      <w:r>
        <w:rPr>
          <w:spacing w:val="-4"/>
        </w:rPr>
        <w:t>тему</w:t>
      </w:r>
    </w:p>
    <w:p w14:paraId="1CF337C4" w14:textId="77777777" w:rsidR="00144E31" w:rsidRDefault="00144E31" w:rsidP="00144E31">
      <w:pPr>
        <w:tabs>
          <w:tab w:val="left" w:pos="6159"/>
        </w:tabs>
        <w:spacing w:before="50"/>
        <w:jc w:val="center"/>
        <w:rPr>
          <w:sz w:val="28"/>
        </w:rPr>
      </w:pP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pacing w:val="-10"/>
          <w:sz w:val="28"/>
        </w:rPr>
        <w:t>»</w:t>
      </w:r>
    </w:p>
    <w:p w14:paraId="39AF109A" w14:textId="77777777" w:rsidR="00144E31" w:rsidRDefault="00144E31" w:rsidP="00144E31">
      <w:pPr>
        <w:pStyle w:val="a5"/>
        <w:spacing w:before="95"/>
      </w:pPr>
    </w:p>
    <w:p w14:paraId="0C1CB8D8" w14:textId="77777777" w:rsidR="00144E31" w:rsidRDefault="00144E31" w:rsidP="00144E31">
      <w:pPr>
        <w:pStyle w:val="a5"/>
        <w:spacing w:before="1"/>
        <w:ind w:left="65" w:right="65"/>
        <w:jc w:val="center"/>
      </w:pPr>
      <w:r>
        <w:t>по</w:t>
      </w:r>
      <w:r>
        <w:rPr>
          <w:spacing w:val="-3"/>
        </w:rPr>
        <w:t xml:space="preserve"> </w:t>
      </w:r>
      <w:r>
        <w:t>учебному</w:t>
      </w:r>
      <w:r>
        <w:rPr>
          <w:spacing w:val="-6"/>
        </w:rPr>
        <w:t xml:space="preserve"> </w:t>
      </w:r>
      <w:r>
        <w:rPr>
          <w:spacing w:val="-2"/>
        </w:rPr>
        <w:t>предмету</w:t>
      </w:r>
    </w:p>
    <w:p w14:paraId="44EBE23A" w14:textId="77777777" w:rsidR="00144E31" w:rsidRDefault="00144E31" w:rsidP="00144E31">
      <w:pPr>
        <w:tabs>
          <w:tab w:val="left" w:pos="6159"/>
        </w:tabs>
        <w:spacing w:before="50"/>
        <w:jc w:val="center"/>
        <w:rPr>
          <w:sz w:val="28"/>
        </w:rPr>
      </w:pPr>
      <w:r>
        <w:rPr>
          <w:spacing w:val="-10"/>
          <w:sz w:val="28"/>
        </w:rPr>
        <w:t>«</w:t>
      </w:r>
      <w:r>
        <w:rPr>
          <w:sz w:val="28"/>
          <w:u w:val="single"/>
        </w:rPr>
        <w:tab/>
      </w:r>
      <w:r>
        <w:rPr>
          <w:spacing w:val="-10"/>
          <w:sz w:val="28"/>
        </w:rPr>
        <w:t>»</w:t>
      </w:r>
    </w:p>
    <w:p w14:paraId="2852A7E9" w14:textId="77777777" w:rsidR="00144E31" w:rsidRDefault="00144E31" w:rsidP="00144E31">
      <w:pPr>
        <w:pStyle w:val="a5"/>
      </w:pPr>
    </w:p>
    <w:p w14:paraId="06004B26" w14:textId="77777777" w:rsidR="00144E31" w:rsidRDefault="00144E31" w:rsidP="00144E31">
      <w:pPr>
        <w:pStyle w:val="a5"/>
        <w:spacing w:before="277"/>
      </w:pPr>
    </w:p>
    <w:p w14:paraId="544F9871" w14:textId="77777777" w:rsidR="00144E31" w:rsidRDefault="00144E31" w:rsidP="00144E31">
      <w:pPr>
        <w:pStyle w:val="a5"/>
        <w:tabs>
          <w:tab w:val="left" w:pos="2158"/>
          <w:tab w:val="left" w:pos="8385"/>
        </w:tabs>
        <w:spacing w:line="304" w:lineRule="exact"/>
        <w:ind w:left="143"/>
      </w:pPr>
      <w:r>
        <w:rPr>
          <w:spacing w:val="-2"/>
        </w:rPr>
        <w:t>Обучающийся:</w:t>
      </w:r>
      <w:r>
        <w:tab/>
      </w:r>
      <w:r>
        <w:rPr>
          <w:u w:val="single"/>
        </w:rPr>
        <w:tab/>
      </w:r>
    </w:p>
    <w:p w14:paraId="0C980444" w14:textId="77777777" w:rsidR="00144E31" w:rsidRDefault="00144E31" w:rsidP="00144E31">
      <w:pPr>
        <w:spacing w:line="189" w:lineRule="exact"/>
        <w:ind w:left="65" w:right="61"/>
        <w:jc w:val="center"/>
        <w:rPr>
          <w:sz w:val="18"/>
        </w:rPr>
      </w:pPr>
      <w:r>
        <w:rPr>
          <w:sz w:val="18"/>
        </w:rPr>
        <w:t>(фамилия,</w:t>
      </w:r>
      <w:r>
        <w:rPr>
          <w:spacing w:val="-6"/>
          <w:sz w:val="18"/>
        </w:rPr>
        <w:t xml:space="preserve"> </w:t>
      </w:r>
      <w:r>
        <w:rPr>
          <w:sz w:val="18"/>
        </w:rPr>
        <w:t>имя</w:t>
      </w:r>
      <w:r>
        <w:rPr>
          <w:spacing w:val="-2"/>
          <w:sz w:val="18"/>
        </w:rPr>
        <w:t xml:space="preserve"> отчество)</w:t>
      </w:r>
    </w:p>
    <w:p w14:paraId="3EE856AE" w14:textId="77777777" w:rsidR="00144E31" w:rsidRDefault="00144E31" w:rsidP="00144E31">
      <w:pPr>
        <w:pStyle w:val="a5"/>
        <w:tabs>
          <w:tab w:val="left" w:pos="3801"/>
        </w:tabs>
        <w:spacing w:before="148"/>
        <w:ind w:left="143"/>
      </w:pPr>
      <w:r>
        <w:t xml:space="preserve">Группа </w:t>
      </w:r>
      <w:r>
        <w:rPr>
          <w:u w:val="single"/>
        </w:rPr>
        <w:tab/>
      </w:r>
    </w:p>
    <w:p w14:paraId="725230F7" w14:textId="77777777" w:rsidR="00144E31" w:rsidRDefault="00144E31" w:rsidP="00144E31">
      <w:pPr>
        <w:pStyle w:val="a5"/>
      </w:pPr>
    </w:p>
    <w:p w14:paraId="562D792D" w14:textId="77777777" w:rsidR="00144E31" w:rsidRDefault="00144E31" w:rsidP="00144E31">
      <w:pPr>
        <w:pStyle w:val="a5"/>
        <w:spacing w:before="45"/>
      </w:pPr>
    </w:p>
    <w:p w14:paraId="298EA085" w14:textId="77777777" w:rsidR="00144E31" w:rsidRDefault="00144E31" w:rsidP="00144E31">
      <w:pPr>
        <w:pStyle w:val="a5"/>
        <w:tabs>
          <w:tab w:val="left" w:pos="3148"/>
          <w:tab w:val="left" w:pos="5035"/>
          <w:tab w:val="left" w:pos="5738"/>
          <w:tab w:val="left" w:pos="8325"/>
        </w:tabs>
        <w:spacing w:line="304" w:lineRule="exact"/>
        <w:ind w:left="143"/>
      </w:pPr>
      <w:r>
        <w:t>Руководитель</w:t>
      </w:r>
      <w:r>
        <w:rPr>
          <w:spacing w:val="-13"/>
        </w:rPr>
        <w:t xml:space="preserve"> </w:t>
      </w:r>
      <w:r>
        <w:rPr>
          <w:spacing w:val="-2"/>
        </w:rPr>
        <w:t>проекта</w:t>
      </w:r>
      <w: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14:paraId="5FB0DABE" w14:textId="77777777" w:rsidR="00144E31" w:rsidRDefault="00144E31" w:rsidP="00144E31">
      <w:pPr>
        <w:spacing w:line="189" w:lineRule="exact"/>
        <w:ind w:left="6086"/>
        <w:rPr>
          <w:sz w:val="18"/>
        </w:rPr>
      </w:pPr>
      <w:r>
        <w:rPr>
          <w:sz w:val="18"/>
        </w:rPr>
        <w:t>(инициалы,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фамилия)</w:t>
      </w:r>
    </w:p>
    <w:p w14:paraId="1EC48F5B" w14:textId="77777777" w:rsidR="00144E31" w:rsidRDefault="00144E31" w:rsidP="00144E31">
      <w:pPr>
        <w:pStyle w:val="a5"/>
        <w:rPr>
          <w:sz w:val="18"/>
        </w:rPr>
      </w:pPr>
    </w:p>
    <w:p w14:paraId="75BC51D9" w14:textId="77777777" w:rsidR="00144E31" w:rsidRDefault="00144E31" w:rsidP="00144E31">
      <w:pPr>
        <w:pStyle w:val="a5"/>
        <w:rPr>
          <w:sz w:val="18"/>
        </w:rPr>
      </w:pPr>
    </w:p>
    <w:p w14:paraId="549CF016" w14:textId="77777777" w:rsidR="00144E31" w:rsidRDefault="00144E31" w:rsidP="00144E31">
      <w:pPr>
        <w:pStyle w:val="a5"/>
        <w:rPr>
          <w:sz w:val="18"/>
        </w:rPr>
      </w:pPr>
    </w:p>
    <w:p w14:paraId="23B35861" w14:textId="77777777" w:rsidR="00144E31" w:rsidRDefault="00144E31" w:rsidP="00144E31">
      <w:pPr>
        <w:pStyle w:val="a5"/>
        <w:rPr>
          <w:sz w:val="18"/>
        </w:rPr>
      </w:pPr>
    </w:p>
    <w:p w14:paraId="325259A8" w14:textId="77777777" w:rsidR="00144E31" w:rsidRDefault="00144E31" w:rsidP="00144E31">
      <w:pPr>
        <w:pStyle w:val="a5"/>
        <w:spacing w:before="121"/>
        <w:rPr>
          <w:sz w:val="18"/>
        </w:rPr>
      </w:pPr>
    </w:p>
    <w:p w14:paraId="1C464266" w14:textId="77777777" w:rsidR="00144E31" w:rsidRDefault="00144E31" w:rsidP="00144E31">
      <w:pPr>
        <w:pStyle w:val="a5"/>
        <w:tabs>
          <w:tab w:val="left" w:pos="9563"/>
        </w:tabs>
        <w:ind w:left="5882"/>
      </w:pPr>
      <w:r>
        <w:t xml:space="preserve">Оценка </w:t>
      </w:r>
      <w:r>
        <w:rPr>
          <w:u w:val="single"/>
        </w:rPr>
        <w:tab/>
      </w:r>
    </w:p>
    <w:p w14:paraId="4E6DF7A7" w14:textId="77777777" w:rsidR="00144E31" w:rsidRDefault="00144E31" w:rsidP="00144E31">
      <w:pPr>
        <w:pStyle w:val="a5"/>
      </w:pPr>
    </w:p>
    <w:p w14:paraId="6BC2AF23" w14:textId="77777777" w:rsidR="00144E31" w:rsidRDefault="00144E31" w:rsidP="00144E31">
      <w:pPr>
        <w:pStyle w:val="a5"/>
      </w:pPr>
    </w:p>
    <w:p w14:paraId="26C5BA04" w14:textId="77777777" w:rsidR="00144E31" w:rsidRDefault="00144E31" w:rsidP="00144E31">
      <w:pPr>
        <w:pStyle w:val="a5"/>
      </w:pPr>
    </w:p>
    <w:p w14:paraId="0A7DFF4D" w14:textId="77777777" w:rsidR="00144E31" w:rsidRDefault="00144E31" w:rsidP="00144E31">
      <w:pPr>
        <w:pStyle w:val="a5"/>
      </w:pPr>
    </w:p>
    <w:p w14:paraId="1EB7EA44" w14:textId="77777777" w:rsidR="00144E31" w:rsidRDefault="00144E31" w:rsidP="00144E31">
      <w:pPr>
        <w:pStyle w:val="a5"/>
      </w:pPr>
    </w:p>
    <w:p w14:paraId="10A2FC83" w14:textId="77777777" w:rsidR="00144E31" w:rsidRDefault="00144E31" w:rsidP="00144E31">
      <w:pPr>
        <w:pStyle w:val="a5"/>
      </w:pPr>
    </w:p>
    <w:p w14:paraId="57BDDDD8" w14:textId="77777777" w:rsidR="00144E31" w:rsidRDefault="00144E31" w:rsidP="00144E31">
      <w:pPr>
        <w:pStyle w:val="a5"/>
      </w:pPr>
    </w:p>
    <w:p w14:paraId="29F48069" w14:textId="77777777" w:rsidR="00144E31" w:rsidRDefault="00144E31" w:rsidP="00144E31">
      <w:pPr>
        <w:pStyle w:val="a5"/>
        <w:spacing w:before="122"/>
      </w:pPr>
    </w:p>
    <w:p w14:paraId="23EF06ED" w14:textId="77777777" w:rsidR="00144E31" w:rsidRDefault="00144E31" w:rsidP="00144E31">
      <w:pPr>
        <w:pStyle w:val="a5"/>
        <w:tabs>
          <w:tab w:val="left" w:pos="2072"/>
        </w:tabs>
        <w:ind w:left="65"/>
        <w:jc w:val="center"/>
      </w:pPr>
      <w:r>
        <w:t>Акбулак,</w:t>
      </w:r>
      <w:r>
        <w:rPr>
          <w:spacing w:val="-6"/>
        </w:rPr>
        <w:t xml:space="preserve"> </w:t>
      </w:r>
      <w:r>
        <w:rPr>
          <w:spacing w:val="-5"/>
        </w:rPr>
        <w:t>20</w:t>
      </w:r>
      <w:r>
        <w:rPr>
          <w:u w:val="single"/>
        </w:rPr>
        <w:tab/>
      </w:r>
    </w:p>
    <w:p w14:paraId="23E97037" w14:textId="77777777" w:rsidR="002E1F78" w:rsidRDefault="002E1F78"/>
    <w:sectPr w:rsidR="002E1F78" w:rsidSect="00F13A55">
      <w:pgSz w:w="11910" w:h="16840"/>
      <w:pgMar w:top="1500" w:right="708" w:bottom="1200" w:left="1559" w:header="0" w:footer="9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CAE19" w14:textId="77777777" w:rsidR="00D91EB6" w:rsidRDefault="00D91EB6" w:rsidP="00D91EB6">
      <w:r>
        <w:separator/>
      </w:r>
    </w:p>
  </w:endnote>
  <w:endnote w:type="continuationSeparator" w:id="0">
    <w:p w14:paraId="45E0FC18" w14:textId="77777777" w:rsidR="00D91EB6" w:rsidRDefault="00D91EB6" w:rsidP="00D91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34CF" w14:textId="77777777" w:rsidR="009B204F" w:rsidRDefault="009B204F">
    <w:pPr>
      <w:pStyle w:val="a5"/>
      <w:spacing w:line="14" w:lineRule="auto"/>
      <w:rPr>
        <w:sz w:val="17"/>
      </w:rPr>
    </w:pPr>
    <w:r>
      <w:rPr>
        <w:sz w:val="17"/>
      </w:rPr>
      <w:pict w14:anchorId="68400869"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312.95pt;margin-top:780.75pt;width:12.1pt;height:13.05pt;z-index:-251658752;mso-position-horizontal-relative:page;mso-position-vertical-relative:page" o:gfxdata="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5&#10;nKf32gAAAA0BAAAPAAAAAAAAAAEAIAAAACIAAABkcnMvZG93bnJldi54bWxQSwECFAAUAAAACACH&#10;TuJAzSCvP7ABAABzAwAADgAAAAAAAAABACAAAAApAQAAZHJzL2Uyb0RvYy54bWxQSwUGAAAAAAYA&#10;BgBZAQAASwUAAAAA&#10;" filled="f" stroked="f">
          <v:textbox inset="0,0,0,0">
            <w:txbxContent>
              <w:p w14:paraId="7B8F9D3A" w14:textId="77777777" w:rsidR="009B204F" w:rsidRDefault="00D91EB6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2861B9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5F7616">
                  <w:rPr>
                    <w:noProof/>
                    <w:spacing w:val="-5"/>
                    <w:sz w:val="20"/>
                  </w:rPr>
                  <w:t>3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A2551" w14:textId="77777777" w:rsidR="00D91EB6" w:rsidRDefault="00D91EB6" w:rsidP="00D91EB6">
      <w:r>
        <w:separator/>
      </w:r>
    </w:p>
  </w:footnote>
  <w:footnote w:type="continuationSeparator" w:id="0">
    <w:p w14:paraId="2218AFC9" w14:textId="77777777" w:rsidR="00D91EB6" w:rsidRDefault="00D91EB6" w:rsidP="00D91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39341B"/>
    <w:multiLevelType w:val="multilevel"/>
    <w:tmpl w:val="9239341B"/>
    <w:lvl w:ilvl="0">
      <w:start w:val="1"/>
      <w:numFmt w:val="decimal"/>
      <w:lvlText w:val="%1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24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6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47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816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B5E306ED"/>
    <w:multiLevelType w:val="multilevel"/>
    <w:tmpl w:val="B5E306ED"/>
    <w:lvl w:ilvl="0">
      <w:start w:val="1"/>
      <w:numFmt w:val="decimal"/>
      <w:lvlText w:val="%1"/>
      <w:lvlJc w:val="left"/>
      <w:pPr>
        <w:ind w:left="284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85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491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96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02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7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13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18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24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BF205925"/>
    <w:multiLevelType w:val="multilevel"/>
    <w:tmpl w:val="BF205925"/>
    <w:lvl w:ilvl="0">
      <w:numFmt w:val="bullet"/>
      <w:lvlText w:val=""/>
      <w:lvlJc w:val="left"/>
      <w:pPr>
        <w:ind w:left="8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71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2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2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12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23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13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1155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02" w:hanging="3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4" w:hanging="3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6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8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0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2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5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F1FA82E0"/>
    <w:multiLevelType w:val="multilevel"/>
    <w:tmpl w:val="F1FA82E0"/>
    <w:lvl w:ilvl="0">
      <w:start w:val="1"/>
      <w:numFmt w:val="decimal"/>
      <w:lvlText w:val="%1."/>
      <w:lvlJc w:val="left"/>
      <w:pPr>
        <w:ind w:left="2560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/>
      </w:rPr>
    </w:lvl>
    <w:lvl w:ilvl="1">
      <w:numFmt w:val="bullet"/>
      <w:lvlText w:val="•"/>
      <w:lvlJc w:val="left"/>
      <w:pPr>
        <w:ind w:left="3480" w:hanging="280"/>
      </w:pPr>
      <w:rPr>
        <w:lang w:eastAsia="en-US"/>
      </w:rPr>
    </w:lvl>
    <w:lvl w:ilvl="2">
      <w:numFmt w:val="bullet"/>
      <w:lvlText w:val="•"/>
      <w:lvlJc w:val="left"/>
      <w:pPr>
        <w:ind w:left="4400" w:hanging="280"/>
      </w:pPr>
      <w:rPr>
        <w:lang w:eastAsia="en-US"/>
      </w:rPr>
    </w:lvl>
    <w:lvl w:ilvl="3">
      <w:numFmt w:val="bullet"/>
      <w:lvlText w:val="•"/>
      <w:lvlJc w:val="left"/>
      <w:pPr>
        <w:ind w:left="5320" w:hanging="280"/>
      </w:pPr>
      <w:rPr>
        <w:lang w:eastAsia="en-US"/>
      </w:rPr>
    </w:lvl>
    <w:lvl w:ilvl="4">
      <w:numFmt w:val="bullet"/>
      <w:lvlText w:val="•"/>
      <w:lvlJc w:val="left"/>
      <w:pPr>
        <w:ind w:left="6240" w:hanging="280"/>
      </w:pPr>
      <w:rPr>
        <w:lang w:eastAsia="en-US"/>
      </w:rPr>
    </w:lvl>
    <w:lvl w:ilvl="5">
      <w:numFmt w:val="bullet"/>
      <w:lvlText w:val="•"/>
      <w:lvlJc w:val="left"/>
      <w:pPr>
        <w:ind w:left="7160" w:hanging="280"/>
      </w:pPr>
      <w:rPr>
        <w:lang w:eastAsia="en-US"/>
      </w:rPr>
    </w:lvl>
    <w:lvl w:ilvl="6">
      <w:numFmt w:val="bullet"/>
      <w:lvlText w:val="•"/>
      <w:lvlJc w:val="left"/>
      <w:pPr>
        <w:ind w:left="8080" w:hanging="280"/>
      </w:pPr>
      <w:rPr>
        <w:lang w:eastAsia="en-US"/>
      </w:rPr>
    </w:lvl>
    <w:lvl w:ilvl="7">
      <w:numFmt w:val="bullet"/>
      <w:lvlText w:val="•"/>
      <w:lvlJc w:val="left"/>
      <w:pPr>
        <w:ind w:left="9000" w:hanging="280"/>
      </w:pPr>
      <w:rPr>
        <w:lang w:eastAsia="en-US"/>
      </w:rPr>
    </w:lvl>
    <w:lvl w:ilvl="8">
      <w:numFmt w:val="bullet"/>
      <w:lvlText w:val="•"/>
      <w:lvlJc w:val="left"/>
      <w:pPr>
        <w:ind w:left="9920" w:hanging="280"/>
      </w:pPr>
      <w:rPr>
        <w:lang w:eastAsia="en-US"/>
      </w:rPr>
    </w:lvl>
  </w:abstractNum>
  <w:abstractNum w:abstractNumId="5" w15:restartNumberingAfterBreak="0">
    <w:nsid w:val="0053208E"/>
    <w:multiLevelType w:val="multilevel"/>
    <w:tmpl w:val="0053208E"/>
    <w:lvl w:ilvl="0">
      <w:numFmt w:val="bullet"/>
      <w:lvlText w:val="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52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257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5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3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0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8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3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0248C179"/>
    <w:multiLevelType w:val="multilevel"/>
    <w:tmpl w:val="0248C179"/>
    <w:lvl w:ilvl="0">
      <w:start w:val="1"/>
      <w:numFmt w:val="decimal"/>
      <w:lvlText w:val="%1"/>
      <w:lvlJc w:val="left"/>
      <w:pPr>
        <w:ind w:left="108" w:hanging="1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808" w:hanging="18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517" w:hanging="1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25" w:hanging="1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34" w:hanging="1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43" w:hanging="1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51" w:hanging="1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060" w:hanging="1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768" w:hanging="185"/>
      </w:pPr>
      <w:rPr>
        <w:rFonts w:hint="default"/>
        <w:lang w:val="ru-RU" w:eastAsia="en-US" w:bidi="ar-SA"/>
      </w:rPr>
    </w:lvl>
  </w:abstractNum>
  <w:abstractNum w:abstractNumId="7" w15:restartNumberingAfterBreak="0">
    <w:nsid w:val="03D62ECE"/>
    <w:multiLevelType w:val="multilevel"/>
    <w:tmpl w:val="03D62ECE"/>
    <w:lvl w:ilvl="0">
      <w:numFmt w:val="bullet"/>
      <w:lvlText w:val="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5B654F3"/>
    <w:multiLevelType w:val="multilevel"/>
    <w:tmpl w:val="25B654F3"/>
    <w:lvl w:ilvl="0">
      <w:start w:val="1"/>
      <w:numFmt w:val="decimal"/>
      <w:lvlText w:val="%1"/>
      <w:lvlJc w:val="left"/>
      <w:pPr>
        <w:ind w:left="28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970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661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51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2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3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23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14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804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46A08BB8"/>
    <w:multiLevelType w:val="multilevel"/>
    <w:tmpl w:val="46A08BB8"/>
    <w:lvl w:ilvl="0">
      <w:numFmt w:val="bullet"/>
      <w:lvlText w:val="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1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493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413" w:hanging="35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27" w:hanging="3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1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9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7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1" w:hanging="351"/>
      </w:pPr>
      <w:rPr>
        <w:rFonts w:hint="default"/>
        <w:lang w:val="ru-RU" w:eastAsia="en-US" w:bidi="ar-SA"/>
      </w:rPr>
    </w:lvl>
  </w:abstractNum>
  <w:abstractNum w:abstractNumId="11" w15:restartNumberingAfterBreak="0">
    <w:nsid w:val="72183CF9"/>
    <w:multiLevelType w:val="multilevel"/>
    <w:tmpl w:val="72183CF9"/>
    <w:lvl w:ilvl="0">
      <w:start w:val="1"/>
      <w:numFmt w:val="decimal"/>
      <w:lvlText w:val="%1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024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09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63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447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816" w:hanging="240"/>
      </w:pPr>
      <w:rPr>
        <w:rFonts w:hint="default"/>
        <w:lang w:val="ru-RU" w:eastAsia="en-US" w:bidi="ar-SA"/>
      </w:rPr>
    </w:lvl>
  </w:abstractNum>
  <w:num w:numId="1" w16cid:durableId="1371682044">
    <w:abstractNumId w:val="5"/>
  </w:num>
  <w:num w:numId="2" w16cid:durableId="1294022018">
    <w:abstractNumId w:val="3"/>
  </w:num>
  <w:num w:numId="3" w16cid:durableId="1813210135">
    <w:abstractNumId w:val="10"/>
  </w:num>
  <w:num w:numId="4" w16cid:durableId="1175876856">
    <w:abstractNumId w:val="2"/>
  </w:num>
  <w:num w:numId="5" w16cid:durableId="1786845271">
    <w:abstractNumId w:val="1"/>
  </w:num>
  <w:num w:numId="6" w16cid:durableId="2091731739">
    <w:abstractNumId w:val="7"/>
  </w:num>
  <w:num w:numId="7" w16cid:durableId="601184317">
    <w:abstractNumId w:val="8"/>
  </w:num>
  <w:num w:numId="8" w16cid:durableId="1896506424">
    <w:abstractNumId w:val="11"/>
  </w:num>
  <w:num w:numId="9" w16cid:durableId="1253508907">
    <w:abstractNumId w:val="6"/>
  </w:num>
  <w:num w:numId="10" w16cid:durableId="162595551">
    <w:abstractNumId w:val="0"/>
  </w:num>
  <w:num w:numId="11" w16cid:durableId="1095856352">
    <w:abstractNumId w:val="4"/>
  </w:num>
  <w:num w:numId="12" w16cid:durableId="8670676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E31"/>
    <w:rsid w:val="00001429"/>
    <w:rsid w:val="00002723"/>
    <w:rsid w:val="00003947"/>
    <w:rsid w:val="00003DFD"/>
    <w:rsid w:val="000042E5"/>
    <w:rsid w:val="000101A0"/>
    <w:rsid w:val="0001058C"/>
    <w:rsid w:val="00012471"/>
    <w:rsid w:val="000136C4"/>
    <w:rsid w:val="00013B1F"/>
    <w:rsid w:val="00016AEC"/>
    <w:rsid w:val="00020433"/>
    <w:rsid w:val="000206D6"/>
    <w:rsid w:val="00021F87"/>
    <w:rsid w:val="000221E0"/>
    <w:rsid w:val="00023EAA"/>
    <w:rsid w:val="00024747"/>
    <w:rsid w:val="00024AF8"/>
    <w:rsid w:val="00026841"/>
    <w:rsid w:val="00026B5F"/>
    <w:rsid w:val="0003142F"/>
    <w:rsid w:val="00033E9D"/>
    <w:rsid w:val="00034DDF"/>
    <w:rsid w:val="00034FCE"/>
    <w:rsid w:val="000354DD"/>
    <w:rsid w:val="00036EDD"/>
    <w:rsid w:val="000409FB"/>
    <w:rsid w:val="00045273"/>
    <w:rsid w:val="0004540B"/>
    <w:rsid w:val="000454F7"/>
    <w:rsid w:val="00045965"/>
    <w:rsid w:val="00045ADC"/>
    <w:rsid w:val="00053902"/>
    <w:rsid w:val="0005397A"/>
    <w:rsid w:val="000546FC"/>
    <w:rsid w:val="000613E5"/>
    <w:rsid w:val="000615C8"/>
    <w:rsid w:val="000618C5"/>
    <w:rsid w:val="00064CE4"/>
    <w:rsid w:val="0006636E"/>
    <w:rsid w:val="00066C00"/>
    <w:rsid w:val="00070E73"/>
    <w:rsid w:val="000712F6"/>
    <w:rsid w:val="000713AB"/>
    <w:rsid w:val="0007244C"/>
    <w:rsid w:val="000745CC"/>
    <w:rsid w:val="00074A83"/>
    <w:rsid w:val="00074C3F"/>
    <w:rsid w:val="000802EB"/>
    <w:rsid w:val="000812EA"/>
    <w:rsid w:val="0008161B"/>
    <w:rsid w:val="00082586"/>
    <w:rsid w:val="00083715"/>
    <w:rsid w:val="00084E24"/>
    <w:rsid w:val="00085234"/>
    <w:rsid w:val="00090706"/>
    <w:rsid w:val="0009404D"/>
    <w:rsid w:val="000944AF"/>
    <w:rsid w:val="000947DC"/>
    <w:rsid w:val="00095759"/>
    <w:rsid w:val="00095E72"/>
    <w:rsid w:val="00095FA7"/>
    <w:rsid w:val="000A017F"/>
    <w:rsid w:val="000A01EC"/>
    <w:rsid w:val="000A048C"/>
    <w:rsid w:val="000A175F"/>
    <w:rsid w:val="000A390F"/>
    <w:rsid w:val="000A6631"/>
    <w:rsid w:val="000B072E"/>
    <w:rsid w:val="000B10FE"/>
    <w:rsid w:val="000B1ED9"/>
    <w:rsid w:val="000B2DB8"/>
    <w:rsid w:val="000B46D0"/>
    <w:rsid w:val="000B4901"/>
    <w:rsid w:val="000B7B31"/>
    <w:rsid w:val="000C1340"/>
    <w:rsid w:val="000C36A8"/>
    <w:rsid w:val="000C477F"/>
    <w:rsid w:val="000C609F"/>
    <w:rsid w:val="000D37CA"/>
    <w:rsid w:val="000D38B4"/>
    <w:rsid w:val="000D6C33"/>
    <w:rsid w:val="000E08A0"/>
    <w:rsid w:val="000E2097"/>
    <w:rsid w:val="000E34CD"/>
    <w:rsid w:val="000E3502"/>
    <w:rsid w:val="000E4825"/>
    <w:rsid w:val="000E5385"/>
    <w:rsid w:val="000E6650"/>
    <w:rsid w:val="000E6D4D"/>
    <w:rsid w:val="000F3A8A"/>
    <w:rsid w:val="000F4593"/>
    <w:rsid w:val="000F47BC"/>
    <w:rsid w:val="000F5FC1"/>
    <w:rsid w:val="000F6C44"/>
    <w:rsid w:val="001009BB"/>
    <w:rsid w:val="00103DBD"/>
    <w:rsid w:val="001045A7"/>
    <w:rsid w:val="00105917"/>
    <w:rsid w:val="00107FA4"/>
    <w:rsid w:val="0011113F"/>
    <w:rsid w:val="00111CEF"/>
    <w:rsid w:val="001125B0"/>
    <w:rsid w:val="001134A3"/>
    <w:rsid w:val="00113948"/>
    <w:rsid w:val="00114AFC"/>
    <w:rsid w:val="00115C59"/>
    <w:rsid w:val="00120AD7"/>
    <w:rsid w:val="00120ECD"/>
    <w:rsid w:val="00124BB7"/>
    <w:rsid w:val="00124CC7"/>
    <w:rsid w:val="001309DB"/>
    <w:rsid w:val="001311E0"/>
    <w:rsid w:val="00132329"/>
    <w:rsid w:val="0013610C"/>
    <w:rsid w:val="00136CFC"/>
    <w:rsid w:val="001405A9"/>
    <w:rsid w:val="001406DF"/>
    <w:rsid w:val="001417A9"/>
    <w:rsid w:val="0014331B"/>
    <w:rsid w:val="00144E31"/>
    <w:rsid w:val="0014534B"/>
    <w:rsid w:val="00147D30"/>
    <w:rsid w:val="00147EE9"/>
    <w:rsid w:val="00150A75"/>
    <w:rsid w:val="00151F85"/>
    <w:rsid w:val="001526D1"/>
    <w:rsid w:val="0015369F"/>
    <w:rsid w:val="00157B4B"/>
    <w:rsid w:val="00160D5A"/>
    <w:rsid w:val="00161321"/>
    <w:rsid w:val="0016177A"/>
    <w:rsid w:val="0016228D"/>
    <w:rsid w:val="0017137C"/>
    <w:rsid w:val="001727C0"/>
    <w:rsid w:val="0017506F"/>
    <w:rsid w:val="001760A7"/>
    <w:rsid w:val="00177A12"/>
    <w:rsid w:val="00177F91"/>
    <w:rsid w:val="00180961"/>
    <w:rsid w:val="001810DC"/>
    <w:rsid w:val="0018203E"/>
    <w:rsid w:val="001831EE"/>
    <w:rsid w:val="00183573"/>
    <w:rsid w:val="0018553A"/>
    <w:rsid w:val="0018632B"/>
    <w:rsid w:val="0018716F"/>
    <w:rsid w:val="001903B6"/>
    <w:rsid w:val="00193F2F"/>
    <w:rsid w:val="001A2B30"/>
    <w:rsid w:val="001B1930"/>
    <w:rsid w:val="001B251C"/>
    <w:rsid w:val="001B3C99"/>
    <w:rsid w:val="001B5C2B"/>
    <w:rsid w:val="001B5F11"/>
    <w:rsid w:val="001B6BBA"/>
    <w:rsid w:val="001B7E0A"/>
    <w:rsid w:val="001C177C"/>
    <w:rsid w:val="001C5E3F"/>
    <w:rsid w:val="001C5FBC"/>
    <w:rsid w:val="001C6260"/>
    <w:rsid w:val="001D00A2"/>
    <w:rsid w:val="001D00E4"/>
    <w:rsid w:val="001D02CE"/>
    <w:rsid w:val="001D03A2"/>
    <w:rsid w:val="001D297A"/>
    <w:rsid w:val="001D3106"/>
    <w:rsid w:val="001D4088"/>
    <w:rsid w:val="001D562E"/>
    <w:rsid w:val="001D66A5"/>
    <w:rsid w:val="001D6E2F"/>
    <w:rsid w:val="001D718A"/>
    <w:rsid w:val="001E0E93"/>
    <w:rsid w:val="001E2267"/>
    <w:rsid w:val="001E5EEF"/>
    <w:rsid w:val="001E67FC"/>
    <w:rsid w:val="001E6D31"/>
    <w:rsid w:val="001F02B9"/>
    <w:rsid w:val="001F495B"/>
    <w:rsid w:val="001F4F24"/>
    <w:rsid w:val="001F6590"/>
    <w:rsid w:val="001F679D"/>
    <w:rsid w:val="001F6947"/>
    <w:rsid w:val="001F74B1"/>
    <w:rsid w:val="00200441"/>
    <w:rsid w:val="00201677"/>
    <w:rsid w:val="0020190F"/>
    <w:rsid w:val="00203344"/>
    <w:rsid w:val="0020490B"/>
    <w:rsid w:val="002074F7"/>
    <w:rsid w:val="00211524"/>
    <w:rsid w:val="00212706"/>
    <w:rsid w:val="00213FE8"/>
    <w:rsid w:val="00214D37"/>
    <w:rsid w:val="0021791D"/>
    <w:rsid w:val="00222A92"/>
    <w:rsid w:val="00222D94"/>
    <w:rsid w:val="00223FA5"/>
    <w:rsid w:val="002242E0"/>
    <w:rsid w:val="0022491A"/>
    <w:rsid w:val="00224FFC"/>
    <w:rsid w:val="00227CA7"/>
    <w:rsid w:val="00230B5A"/>
    <w:rsid w:val="00231662"/>
    <w:rsid w:val="00231E93"/>
    <w:rsid w:val="0023637F"/>
    <w:rsid w:val="00236878"/>
    <w:rsid w:val="00236D90"/>
    <w:rsid w:val="00236DD8"/>
    <w:rsid w:val="00237482"/>
    <w:rsid w:val="002374F8"/>
    <w:rsid w:val="00243F48"/>
    <w:rsid w:val="002453AC"/>
    <w:rsid w:val="00245F65"/>
    <w:rsid w:val="002467B0"/>
    <w:rsid w:val="00246FF5"/>
    <w:rsid w:val="00247260"/>
    <w:rsid w:val="00247E67"/>
    <w:rsid w:val="002500DF"/>
    <w:rsid w:val="00251DED"/>
    <w:rsid w:val="002527AF"/>
    <w:rsid w:val="00252C78"/>
    <w:rsid w:val="00254112"/>
    <w:rsid w:val="002565E3"/>
    <w:rsid w:val="002625E0"/>
    <w:rsid w:val="002633B6"/>
    <w:rsid w:val="00266278"/>
    <w:rsid w:val="00270477"/>
    <w:rsid w:val="00272CDA"/>
    <w:rsid w:val="002736BD"/>
    <w:rsid w:val="00273AAF"/>
    <w:rsid w:val="002742CF"/>
    <w:rsid w:val="002760BA"/>
    <w:rsid w:val="00276336"/>
    <w:rsid w:val="00280088"/>
    <w:rsid w:val="00284223"/>
    <w:rsid w:val="00284D53"/>
    <w:rsid w:val="002851F8"/>
    <w:rsid w:val="002861B9"/>
    <w:rsid w:val="002862EB"/>
    <w:rsid w:val="002A2780"/>
    <w:rsid w:val="002A2CC9"/>
    <w:rsid w:val="002A30B9"/>
    <w:rsid w:val="002A328E"/>
    <w:rsid w:val="002A48D8"/>
    <w:rsid w:val="002A683F"/>
    <w:rsid w:val="002A6B8F"/>
    <w:rsid w:val="002B1A47"/>
    <w:rsid w:val="002B48A4"/>
    <w:rsid w:val="002C31A5"/>
    <w:rsid w:val="002C4CF5"/>
    <w:rsid w:val="002C65E1"/>
    <w:rsid w:val="002C6F4C"/>
    <w:rsid w:val="002C71B1"/>
    <w:rsid w:val="002C78E5"/>
    <w:rsid w:val="002D0BEF"/>
    <w:rsid w:val="002D106C"/>
    <w:rsid w:val="002D1B1F"/>
    <w:rsid w:val="002D3712"/>
    <w:rsid w:val="002D4B71"/>
    <w:rsid w:val="002D4D8F"/>
    <w:rsid w:val="002E1E9F"/>
    <w:rsid w:val="002E1F78"/>
    <w:rsid w:val="002E2E0A"/>
    <w:rsid w:val="002E33D6"/>
    <w:rsid w:val="002E3E81"/>
    <w:rsid w:val="002E42F7"/>
    <w:rsid w:val="002E5B84"/>
    <w:rsid w:val="002E5DF9"/>
    <w:rsid w:val="002E62A4"/>
    <w:rsid w:val="002E68A6"/>
    <w:rsid w:val="002E78DC"/>
    <w:rsid w:val="002F289D"/>
    <w:rsid w:val="002F3D7A"/>
    <w:rsid w:val="002F5224"/>
    <w:rsid w:val="002F602B"/>
    <w:rsid w:val="002F6C54"/>
    <w:rsid w:val="00300260"/>
    <w:rsid w:val="003017EC"/>
    <w:rsid w:val="00302579"/>
    <w:rsid w:val="00302FAE"/>
    <w:rsid w:val="003032BD"/>
    <w:rsid w:val="003041C7"/>
    <w:rsid w:val="00305FD7"/>
    <w:rsid w:val="003063C0"/>
    <w:rsid w:val="0030652A"/>
    <w:rsid w:val="00311CF8"/>
    <w:rsid w:val="00312433"/>
    <w:rsid w:val="00313047"/>
    <w:rsid w:val="00315093"/>
    <w:rsid w:val="003166DB"/>
    <w:rsid w:val="00320E97"/>
    <w:rsid w:val="003254F9"/>
    <w:rsid w:val="00334C50"/>
    <w:rsid w:val="0033612B"/>
    <w:rsid w:val="00340143"/>
    <w:rsid w:val="00341548"/>
    <w:rsid w:val="00341D3A"/>
    <w:rsid w:val="003438A0"/>
    <w:rsid w:val="003459CB"/>
    <w:rsid w:val="00346015"/>
    <w:rsid w:val="0034751A"/>
    <w:rsid w:val="003502D3"/>
    <w:rsid w:val="003507EA"/>
    <w:rsid w:val="0035112C"/>
    <w:rsid w:val="00351854"/>
    <w:rsid w:val="00355E5A"/>
    <w:rsid w:val="00356D2E"/>
    <w:rsid w:val="00357264"/>
    <w:rsid w:val="003609FB"/>
    <w:rsid w:val="0036140C"/>
    <w:rsid w:val="00361FC5"/>
    <w:rsid w:val="00362416"/>
    <w:rsid w:val="0036258F"/>
    <w:rsid w:val="00362BF2"/>
    <w:rsid w:val="003648F1"/>
    <w:rsid w:val="00364A6F"/>
    <w:rsid w:val="00365A79"/>
    <w:rsid w:val="00366EBA"/>
    <w:rsid w:val="0036795D"/>
    <w:rsid w:val="00370244"/>
    <w:rsid w:val="003712C1"/>
    <w:rsid w:val="0037471D"/>
    <w:rsid w:val="00375F2D"/>
    <w:rsid w:val="00376B44"/>
    <w:rsid w:val="003803D8"/>
    <w:rsid w:val="003840E8"/>
    <w:rsid w:val="003870ED"/>
    <w:rsid w:val="0038797F"/>
    <w:rsid w:val="00392DE9"/>
    <w:rsid w:val="003978CB"/>
    <w:rsid w:val="00397BC6"/>
    <w:rsid w:val="003A17CC"/>
    <w:rsid w:val="003A2243"/>
    <w:rsid w:val="003A3E8B"/>
    <w:rsid w:val="003A451D"/>
    <w:rsid w:val="003B0063"/>
    <w:rsid w:val="003B0676"/>
    <w:rsid w:val="003B41F2"/>
    <w:rsid w:val="003B6F4A"/>
    <w:rsid w:val="003B6FD9"/>
    <w:rsid w:val="003B72FF"/>
    <w:rsid w:val="003C09B0"/>
    <w:rsid w:val="003C3654"/>
    <w:rsid w:val="003C47A8"/>
    <w:rsid w:val="003C75DF"/>
    <w:rsid w:val="003D0E17"/>
    <w:rsid w:val="003D3A65"/>
    <w:rsid w:val="003D71C2"/>
    <w:rsid w:val="003E0585"/>
    <w:rsid w:val="003E160E"/>
    <w:rsid w:val="003E2D29"/>
    <w:rsid w:val="003E2FF3"/>
    <w:rsid w:val="003E3893"/>
    <w:rsid w:val="003E4FCD"/>
    <w:rsid w:val="003E6C52"/>
    <w:rsid w:val="003F1850"/>
    <w:rsid w:val="003F333C"/>
    <w:rsid w:val="003F42B9"/>
    <w:rsid w:val="003F5DC8"/>
    <w:rsid w:val="00401424"/>
    <w:rsid w:val="00405CDB"/>
    <w:rsid w:val="00406E83"/>
    <w:rsid w:val="00410E9D"/>
    <w:rsid w:val="00412046"/>
    <w:rsid w:val="0042135D"/>
    <w:rsid w:val="004322D0"/>
    <w:rsid w:val="004330D8"/>
    <w:rsid w:val="00434688"/>
    <w:rsid w:val="00434E35"/>
    <w:rsid w:val="00440F14"/>
    <w:rsid w:val="0044501E"/>
    <w:rsid w:val="00447DCA"/>
    <w:rsid w:val="00451271"/>
    <w:rsid w:val="00451FA9"/>
    <w:rsid w:val="004524FE"/>
    <w:rsid w:val="0045486E"/>
    <w:rsid w:val="0045593A"/>
    <w:rsid w:val="00455D08"/>
    <w:rsid w:val="00457C93"/>
    <w:rsid w:val="00460F41"/>
    <w:rsid w:val="00461248"/>
    <w:rsid w:val="0046137A"/>
    <w:rsid w:val="0046280C"/>
    <w:rsid w:val="00462B10"/>
    <w:rsid w:val="00463625"/>
    <w:rsid w:val="004640C8"/>
    <w:rsid w:val="004640D6"/>
    <w:rsid w:val="0046613A"/>
    <w:rsid w:val="004679BF"/>
    <w:rsid w:val="00470AE1"/>
    <w:rsid w:val="00470CB4"/>
    <w:rsid w:val="00471FBD"/>
    <w:rsid w:val="0047291F"/>
    <w:rsid w:val="00475804"/>
    <w:rsid w:val="0048021E"/>
    <w:rsid w:val="00481AAE"/>
    <w:rsid w:val="00481C5F"/>
    <w:rsid w:val="004857D6"/>
    <w:rsid w:val="00485C08"/>
    <w:rsid w:val="00492789"/>
    <w:rsid w:val="004928F2"/>
    <w:rsid w:val="00492B36"/>
    <w:rsid w:val="00494A9C"/>
    <w:rsid w:val="00495E17"/>
    <w:rsid w:val="00496289"/>
    <w:rsid w:val="004A0C4D"/>
    <w:rsid w:val="004A21DE"/>
    <w:rsid w:val="004A279A"/>
    <w:rsid w:val="004A5064"/>
    <w:rsid w:val="004A581A"/>
    <w:rsid w:val="004A594D"/>
    <w:rsid w:val="004A7431"/>
    <w:rsid w:val="004A77A5"/>
    <w:rsid w:val="004B124D"/>
    <w:rsid w:val="004B12AC"/>
    <w:rsid w:val="004B2163"/>
    <w:rsid w:val="004B2806"/>
    <w:rsid w:val="004B381C"/>
    <w:rsid w:val="004B3924"/>
    <w:rsid w:val="004B39BE"/>
    <w:rsid w:val="004B56BF"/>
    <w:rsid w:val="004B788D"/>
    <w:rsid w:val="004C11BD"/>
    <w:rsid w:val="004C1B04"/>
    <w:rsid w:val="004C2B91"/>
    <w:rsid w:val="004C35BC"/>
    <w:rsid w:val="004C6B77"/>
    <w:rsid w:val="004C74A2"/>
    <w:rsid w:val="004D11AD"/>
    <w:rsid w:val="004D13FA"/>
    <w:rsid w:val="004D223C"/>
    <w:rsid w:val="004D23EE"/>
    <w:rsid w:val="004D4923"/>
    <w:rsid w:val="004D661E"/>
    <w:rsid w:val="004D66DE"/>
    <w:rsid w:val="004D725E"/>
    <w:rsid w:val="004E3518"/>
    <w:rsid w:val="004E4338"/>
    <w:rsid w:val="004E5151"/>
    <w:rsid w:val="004E55AC"/>
    <w:rsid w:val="004E5942"/>
    <w:rsid w:val="004E632F"/>
    <w:rsid w:val="004E6A15"/>
    <w:rsid w:val="004F2D7D"/>
    <w:rsid w:val="004F444C"/>
    <w:rsid w:val="004F48CD"/>
    <w:rsid w:val="004F50CB"/>
    <w:rsid w:val="004F5E4B"/>
    <w:rsid w:val="004F612A"/>
    <w:rsid w:val="004F70EA"/>
    <w:rsid w:val="00501FE6"/>
    <w:rsid w:val="005033D6"/>
    <w:rsid w:val="00505436"/>
    <w:rsid w:val="00505672"/>
    <w:rsid w:val="00506525"/>
    <w:rsid w:val="005068F1"/>
    <w:rsid w:val="00507A6D"/>
    <w:rsid w:val="005101AD"/>
    <w:rsid w:val="005104C9"/>
    <w:rsid w:val="0051243A"/>
    <w:rsid w:val="00514EFD"/>
    <w:rsid w:val="0051556A"/>
    <w:rsid w:val="005168FF"/>
    <w:rsid w:val="00517010"/>
    <w:rsid w:val="005200A2"/>
    <w:rsid w:val="00520F09"/>
    <w:rsid w:val="00522279"/>
    <w:rsid w:val="0052369F"/>
    <w:rsid w:val="0052467F"/>
    <w:rsid w:val="00525105"/>
    <w:rsid w:val="005253DA"/>
    <w:rsid w:val="00525565"/>
    <w:rsid w:val="005265F3"/>
    <w:rsid w:val="005344BB"/>
    <w:rsid w:val="00534A0D"/>
    <w:rsid w:val="005401C3"/>
    <w:rsid w:val="00540914"/>
    <w:rsid w:val="005434DD"/>
    <w:rsid w:val="005445E3"/>
    <w:rsid w:val="005455DE"/>
    <w:rsid w:val="00546E78"/>
    <w:rsid w:val="00547B8F"/>
    <w:rsid w:val="00555B12"/>
    <w:rsid w:val="0055708D"/>
    <w:rsid w:val="00561300"/>
    <w:rsid w:val="0056145D"/>
    <w:rsid w:val="00563985"/>
    <w:rsid w:val="00565E47"/>
    <w:rsid w:val="00567F6E"/>
    <w:rsid w:val="005701C0"/>
    <w:rsid w:val="00570439"/>
    <w:rsid w:val="005739BC"/>
    <w:rsid w:val="005753B0"/>
    <w:rsid w:val="00576BA8"/>
    <w:rsid w:val="00576EBC"/>
    <w:rsid w:val="005807FD"/>
    <w:rsid w:val="0058155D"/>
    <w:rsid w:val="00581A89"/>
    <w:rsid w:val="00581BF5"/>
    <w:rsid w:val="00584269"/>
    <w:rsid w:val="00587F6A"/>
    <w:rsid w:val="00592E00"/>
    <w:rsid w:val="00594B75"/>
    <w:rsid w:val="00595C5A"/>
    <w:rsid w:val="005A1505"/>
    <w:rsid w:val="005A1DC9"/>
    <w:rsid w:val="005A32BA"/>
    <w:rsid w:val="005A4A99"/>
    <w:rsid w:val="005A53CD"/>
    <w:rsid w:val="005A7012"/>
    <w:rsid w:val="005B0BB9"/>
    <w:rsid w:val="005B1217"/>
    <w:rsid w:val="005B2B08"/>
    <w:rsid w:val="005B2BB4"/>
    <w:rsid w:val="005B2DDB"/>
    <w:rsid w:val="005B4749"/>
    <w:rsid w:val="005B795D"/>
    <w:rsid w:val="005C2252"/>
    <w:rsid w:val="005C22D4"/>
    <w:rsid w:val="005D0605"/>
    <w:rsid w:val="005D094E"/>
    <w:rsid w:val="005D1165"/>
    <w:rsid w:val="005D1462"/>
    <w:rsid w:val="005D4E54"/>
    <w:rsid w:val="005D7579"/>
    <w:rsid w:val="005E0DBB"/>
    <w:rsid w:val="005E0F9D"/>
    <w:rsid w:val="005E1224"/>
    <w:rsid w:val="005E4100"/>
    <w:rsid w:val="005E4839"/>
    <w:rsid w:val="005E4E97"/>
    <w:rsid w:val="005E78A1"/>
    <w:rsid w:val="005F072F"/>
    <w:rsid w:val="005F2308"/>
    <w:rsid w:val="005F366D"/>
    <w:rsid w:val="005F4424"/>
    <w:rsid w:val="005F4E9C"/>
    <w:rsid w:val="005F615C"/>
    <w:rsid w:val="005F7616"/>
    <w:rsid w:val="00600E6A"/>
    <w:rsid w:val="006059AD"/>
    <w:rsid w:val="00605EA0"/>
    <w:rsid w:val="00606F32"/>
    <w:rsid w:val="00610F01"/>
    <w:rsid w:val="00611F34"/>
    <w:rsid w:val="006121D0"/>
    <w:rsid w:val="006206D1"/>
    <w:rsid w:val="0062177F"/>
    <w:rsid w:val="00622162"/>
    <w:rsid w:val="00623AF9"/>
    <w:rsid w:val="00623C5A"/>
    <w:rsid w:val="0062430F"/>
    <w:rsid w:val="0062600C"/>
    <w:rsid w:val="0062650A"/>
    <w:rsid w:val="00626515"/>
    <w:rsid w:val="00626EDE"/>
    <w:rsid w:val="00630BAB"/>
    <w:rsid w:val="00631731"/>
    <w:rsid w:val="006333AD"/>
    <w:rsid w:val="00635BB1"/>
    <w:rsid w:val="006377D7"/>
    <w:rsid w:val="006379B5"/>
    <w:rsid w:val="00640109"/>
    <w:rsid w:val="006410D4"/>
    <w:rsid w:val="00642D50"/>
    <w:rsid w:val="006436BB"/>
    <w:rsid w:val="00645385"/>
    <w:rsid w:val="0064791E"/>
    <w:rsid w:val="006519EC"/>
    <w:rsid w:val="00655AF1"/>
    <w:rsid w:val="00656552"/>
    <w:rsid w:val="00661332"/>
    <w:rsid w:val="00662257"/>
    <w:rsid w:val="00662E38"/>
    <w:rsid w:val="00663611"/>
    <w:rsid w:val="00665BEE"/>
    <w:rsid w:val="00666806"/>
    <w:rsid w:val="00666BDD"/>
    <w:rsid w:val="00674647"/>
    <w:rsid w:val="00675B17"/>
    <w:rsid w:val="00677005"/>
    <w:rsid w:val="0067757C"/>
    <w:rsid w:val="006819B7"/>
    <w:rsid w:val="0068319B"/>
    <w:rsid w:val="006837ED"/>
    <w:rsid w:val="006876B9"/>
    <w:rsid w:val="006902C1"/>
    <w:rsid w:val="00690B84"/>
    <w:rsid w:val="00694859"/>
    <w:rsid w:val="00695DE0"/>
    <w:rsid w:val="00696B32"/>
    <w:rsid w:val="006A3412"/>
    <w:rsid w:val="006A51A4"/>
    <w:rsid w:val="006A5295"/>
    <w:rsid w:val="006A7598"/>
    <w:rsid w:val="006B15E0"/>
    <w:rsid w:val="006B449E"/>
    <w:rsid w:val="006B594D"/>
    <w:rsid w:val="006B59D8"/>
    <w:rsid w:val="006C002D"/>
    <w:rsid w:val="006C239A"/>
    <w:rsid w:val="006C3316"/>
    <w:rsid w:val="006C5A97"/>
    <w:rsid w:val="006C5BE7"/>
    <w:rsid w:val="006C67CB"/>
    <w:rsid w:val="006C73EC"/>
    <w:rsid w:val="006D07E7"/>
    <w:rsid w:val="006D0D26"/>
    <w:rsid w:val="006D2640"/>
    <w:rsid w:val="006D67CE"/>
    <w:rsid w:val="006D6FB0"/>
    <w:rsid w:val="006E221B"/>
    <w:rsid w:val="006E46BA"/>
    <w:rsid w:val="006E5A21"/>
    <w:rsid w:val="006F1E14"/>
    <w:rsid w:val="006F2CB1"/>
    <w:rsid w:val="006F3798"/>
    <w:rsid w:val="006F512E"/>
    <w:rsid w:val="006F62C2"/>
    <w:rsid w:val="0070049C"/>
    <w:rsid w:val="007032DA"/>
    <w:rsid w:val="00706C57"/>
    <w:rsid w:val="007077E4"/>
    <w:rsid w:val="00710E37"/>
    <w:rsid w:val="00713622"/>
    <w:rsid w:val="0071426E"/>
    <w:rsid w:val="00714501"/>
    <w:rsid w:val="00714CC6"/>
    <w:rsid w:val="00717C5A"/>
    <w:rsid w:val="0072378E"/>
    <w:rsid w:val="0072616B"/>
    <w:rsid w:val="007279B2"/>
    <w:rsid w:val="00730144"/>
    <w:rsid w:val="0073066F"/>
    <w:rsid w:val="00731CC3"/>
    <w:rsid w:val="007337F8"/>
    <w:rsid w:val="00734FB8"/>
    <w:rsid w:val="007401CD"/>
    <w:rsid w:val="007417A5"/>
    <w:rsid w:val="00741CBC"/>
    <w:rsid w:val="00742F30"/>
    <w:rsid w:val="00743B67"/>
    <w:rsid w:val="00743BB1"/>
    <w:rsid w:val="0074490A"/>
    <w:rsid w:val="007450F8"/>
    <w:rsid w:val="00745517"/>
    <w:rsid w:val="00747C98"/>
    <w:rsid w:val="007527E3"/>
    <w:rsid w:val="00753FB3"/>
    <w:rsid w:val="007540B8"/>
    <w:rsid w:val="0075466D"/>
    <w:rsid w:val="0075481F"/>
    <w:rsid w:val="00756334"/>
    <w:rsid w:val="00756740"/>
    <w:rsid w:val="00761216"/>
    <w:rsid w:val="00762191"/>
    <w:rsid w:val="00764009"/>
    <w:rsid w:val="00764852"/>
    <w:rsid w:val="00764BA9"/>
    <w:rsid w:val="007658A8"/>
    <w:rsid w:val="00766ADB"/>
    <w:rsid w:val="00771032"/>
    <w:rsid w:val="0077169E"/>
    <w:rsid w:val="00772745"/>
    <w:rsid w:val="0077279C"/>
    <w:rsid w:val="007736F4"/>
    <w:rsid w:val="00774CDF"/>
    <w:rsid w:val="00777E19"/>
    <w:rsid w:val="00781924"/>
    <w:rsid w:val="0078235D"/>
    <w:rsid w:val="00784F7C"/>
    <w:rsid w:val="00785585"/>
    <w:rsid w:val="00786FDC"/>
    <w:rsid w:val="00787355"/>
    <w:rsid w:val="0078769B"/>
    <w:rsid w:val="007912E7"/>
    <w:rsid w:val="007917AD"/>
    <w:rsid w:val="00791C78"/>
    <w:rsid w:val="0079269B"/>
    <w:rsid w:val="0079557E"/>
    <w:rsid w:val="00795EBF"/>
    <w:rsid w:val="0079629B"/>
    <w:rsid w:val="0079652D"/>
    <w:rsid w:val="007A08CA"/>
    <w:rsid w:val="007A0FC0"/>
    <w:rsid w:val="007A510E"/>
    <w:rsid w:val="007A7690"/>
    <w:rsid w:val="007A7C83"/>
    <w:rsid w:val="007B0887"/>
    <w:rsid w:val="007B0AE7"/>
    <w:rsid w:val="007B433F"/>
    <w:rsid w:val="007B5B8D"/>
    <w:rsid w:val="007B69B3"/>
    <w:rsid w:val="007C1458"/>
    <w:rsid w:val="007C29B6"/>
    <w:rsid w:val="007C38F4"/>
    <w:rsid w:val="007C4857"/>
    <w:rsid w:val="007C669D"/>
    <w:rsid w:val="007D30BC"/>
    <w:rsid w:val="007D354E"/>
    <w:rsid w:val="007D5B3E"/>
    <w:rsid w:val="007D6268"/>
    <w:rsid w:val="007D6F05"/>
    <w:rsid w:val="007D7E21"/>
    <w:rsid w:val="007E51DB"/>
    <w:rsid w:val="007E54BD"/>
    <w:rsid w:val="007E5FE0"/>
    <w:rsid w:val="007F2DBF"/>
    <w:rsid w:val="007F2EC3"/>
    <w:rsid w:val="007F606E"/>
    <w:rsid w:val="007F7DFF"/>
    <w:rsid w:val="00802E33"/>
    <w:rsid w:val="00804861"/>
    <w:rsid w:val="00805494"/>
    <w:rsid w:val="00805B7D"/>
    <w:rsid w:val="00805CEB"/>
    <w:rsid w:val="00810CC6"/>
    <w:rsid w:val="00811359"/>
    <w:rsid w:val="00813EE8"/>
    <w:rsid w:val="00820E64"/>
    <w:rsid w:val="008214F0"/>
    <w:rsid w:val="00822A40"/>
    <w:rsid w:val="00830788"/>
    <w:rsid w:val="00831821"/>
    <w:rsid w:val="00833894"/>
    <w:rsid w:val="008342A4"/>
    <w:rsid w:val="008369B3"/>
    <w:rsid w:val="00837857"/>
    <w:rsid w:val="0084102F"/>
    <w:rsid w:val="00841DDD"/>
    <w:rsid w:val="0084215C"/>
    <w:rsid w:val="00845594"/>
    <w:rsid w:val="008460DE"/>
    <w:rsid w:val="0085181A"/>
    <w:rsid w:val="0085316F"/>
    <w:rsid w:val="00853DFE"/>
    <w:rsid w:val="008560D4"/>
    <w:rsid w:val="00856371"/>
    <w:rsid w:val="00860B4D"/>
    <w:rsid w:val="00861A12"/>
    <w:rsid w:val="008633C7"/>
    <w:rsid w:val="008656ED"/>
    <w:rsid w:val="008662EA"/>
    <w:rsid w:val="00866968"/>
    <w:rsid w:val="00866A78"/>
    <w:rsid w:val="00866F8E"/>
    <w:rsid w:val="00872A6B"/>
    <w:rsid w:val="00874DBA"/>
    <w:rsid w:val="00874F0C"/>
    <w:rsid w:val="00875E18"/>
    <w:rsid w:val="00876812"/>
    <w:rsid w:val="00876D08"/>
    <w:rsid w:val="00876D1A"/>
    <w:rsid w:val="0087703F"/>
    <w:rsid w:val="008779E5"/>
    <w:rsid w:val="00881740"/>
    <w:rsid w:val="008828C9"/>
    <w:rsid w:val="00883773"/>
    <w:rsid w:val="008846A5"/>
    <w:rsid w:val="00885930"/>
    <w:rsid w:val="008870D3"/>
    <w:rsid w:val="00890BEA"/>
    <w:rsid w:val="00892F35"/>
    <w:rsid w:val="00893B6C"/>
    <w:rsid w:val="00896DCE"/>
    <w:rsid w:val="008A0054"/>
    <w:rsid w:val="008A0FA1"/>
    <w:rsid w:val="008A1D9B"/>
    <w:rsid w:val="008A2CB8"/>
    <w:rsid w:val="008A4050"/>
    <w:rsid w:val="008A41DA"/>
    <w:rsid w:val="008A4908"/>
    <w:rsid w:val="008A586B"/>
    <w:rsid w:val="008A5956"/>
    <w:rsid w:val="008A6ACB"/>
    <w:rsid w:val="008A6B52"/>
    <w:rsid w:val="008A70A6"/>
    <w:rsid w:val="008A7AB1"/>
    <w:rsid w:val="008B0EB4"/>
    <w:rsid w:val="008B1704"/>
    <w:rsid w:val="008B481A"/>
    <w:rsid w:val="008B5D6D"/>
    <w:rsid w:val="008C1298"/>
    <w:rsid w:val="008C2F2C"/>
    <w:rsid w:val="008C44A3"/>
    <w:rsid w:val="008C5594"/>
    <w:rsid w:val="008D07CA"/>
    <w:rsid w:val="008D090F"/>
    <w:rsid w:val="008D219E"/>
    <w:rsid w:val="008D358A"/>
    <w:rsid w:val="008D35F3"/>
    <w:rsid w:val="008D3FB5"/>
    <w:rsid w:val="008D4DE5"/>
    <w:rsid w:val="008D6209"/>
    <w:rsid w:val="008D6B12"/>
    <w:rsid w:val="008E0318"/>
    <w:rsid w:val="008E283F"/>
    <w:rsid w:val="008E3264"/>
    <w:rsid w:val="008E3B64"/>
    <w:rsid w:val="008E4258"/>
    <w:rsid w:val="008E6D83"/>
    <w:rsid w:val="008F2979"/>
    <w:rsid w:val="008F3D8F"/>
    <w:rsid w:val="008F47D1"/>
    <w:rsid w:val="008F5BD5"/>
    <w:rsid w:val="009022AA"/>
    <w:rsid w:val="009023C7"/>
    <w:rsid w:val="00903F89"/>
    <w:rsid w:val="00904552"/>
    <w:rsid w:val="0090482A"/>
    <w:rsid w:val="009048F2"/>
    <w:rsid w:val="00904B1D"/>
    <w:rsid w:val="00906037"/>
    <w:rsid w:val="00906694"/>
    <w:rsid w:val="00906968"/>
    <w:rsid w:val="00907911"/>
    <w:rsid w:val="00910C67"/>
    <w:rsid w:val="00910ECF"/>
    <w:rsid w:val="009116DF"/>
    <w:rsid w:val="009119CD"/>
    <w:rsid w:val="0091210B"/>
    <w:rsid w:val="009126A2"/>
    <w:rsid w:val="0091446D"/>
    <w:rsid w:val="00916120"/>
    <w:rsid w:val="00916A1F"/>
    <w:rsid w:val="009210F5"/>
    <w:rsid w:val="00925278"/>
    <w:rsid w:val="009263B9"/>
    <w:rsid w:val="009316F6"/>
    <w:rsid w:val="00931A1B"/>
    <w:rsid w:val="00933235"/>
    <w:rsid w:val="009336A2"/>
    <w:rsid w:val="0093383F"/>
    <w:rsid w:val="00933C51"/>
    <w:rsid w:val="00935AF1"/>
    <w:rsid w:val="00941748"/>
    <w:rsid w:val="0094319B"/>
    <w:rsid w:val="009434D5"/>
    <w:rsid w:val="00946746"/>
    <w:rsid w:val="00946FC1"/>
    <w:rsid w:val="00946FD2"/>
    <w:rsid w:val="00951DBD"/>
    <w:rsid w:val="00951EFA"/>
    <w:rsid w:val="009529B6"/>
    <w:rsid w:val="0095525E"/>
    <w:rsid w:val="009559F8"/>
    <w:rsid w:val="00955A19"/>
    <w:rsid w:val="00957E20"/>
    <w:rsid w:val="0096049A"/>
    <w:rsid w:val="00961D7C"/>
    <w:rsid w:val="00962824"/>
    <w:rsid w:val="00962D37"/>
    <w:rsid w:val="009630BB"/>
    <w:rsid w:val="009630F0"/>
    <w:rsid w:val="00963E29"/>
    <w:rsid w:val="00964959"/>
    <w:rsid w:val="00967360"/>
    <w:rsid w:val="009706B8"/>
    <w:rsid w:val="00970CF0"/>
    <w:rsid w:val="0097187F"/>
    <w:rsid w:val="00972EA3"/>
    <w:rsid w:val="00977E52"/>
    <w:rsid w:val="0098299D"/>
    <w:rsid w:val="0099022D"/>
    <w:rsid w:val="00990392"/>
    <w:rsid w:val="00990429"/>
    <w:rsid w:val="009927E2"/>
    <w:rsid w:val="009934E0"/>
    <w:rsid w:val="00994BAD"/>
    <w:rsid w:val="00994E58"/>
    <w:rsid w:val="00994E64"/>
    <w:rsid w:val="009973EB"/>
    <w:rsid w:val="009A0B5A"/>
    <w:rsid w:val="009A2097"/>
    <w:rsid w:val="009A38F9"/>
    <w:rsid w:val="009A3996"/>
    <w:rsid w:val="009A42D7"/>
    <w:rsid w:val="009B0A2A"/>
    <w:rsid w:val="009B204F"/>
    <w:rsid w:val="009B6BC8"/>
    <w:rsid w:val="009B7573"/>
    <w:rsid w:val="009B77CA"/>
    <w:rsid w:val="009C09A9"/>
    <w:rsid w:val="009C1408"/>
    <w:rsid w:val="009C1E6D"/>
    <w:rsid w:val="009C1F46"/>
    <w:rsid w:val="009C4C4C"/>
    <w:rsid w:val="009C6CBE"/>
    <w:rsid w:val="009D49AA"/>
    <w:rsid w:val="009D541C"/>
    <w:rsid w:val="009D5C22"/>
    <w:rsid w:val="009D793D"/>
    <w:rsid w:val="009D7DF0"/>
    <w:rsid w:val="009E197F"/>
    <w:rsid w:val="009E1CEB"/>
    <w:rsid w:val="009E1F3F"/>
    <w:rsid w:val="009E316C"/>
    <w:rsid w:val="009E3703"/>
    <w:rsid w:val="009E3FFF"/>
    <w:rsid w:val="009E4104"/>
    <w:rsid w:val="009E452E"/>
    <w:rsid w:val="009E5A11"/>
    <w:rsid w:val="009E5E1D"/>
    <w:rsid w:val="009E5FCC"/>
    <w:rsid w:val="009E74B5"/>
    <w:rsid w:val="009F0E6E"/>
    <w:rsid w:val="009F2ABB"/>
    <w:rsid w:val="009F320A"/>
    <w:rsid w:val="00A03CBC"/>
    <w:rsid w:val="00A0423B"/>
    <w:rsid w:val="00A04C87"/>
    <w:rsid w:val="00A04ED3"/>
    <w:rsid w:val="00A10455"/>
    <w:rsid w:val="00A10810"/>
    <w:rsid w:val="00A10A25"/>
    <w:rsid w:val="00A10F6D"/>
    <w:rsid w:val="00A13318"/>
    <w:rsid w:val="00A14DA4"/>
    <w:rsid w:val="00A15522"/>
    <w:rsid w:val="00A160C1"/>
    <w:rsid w:val="00A1646E"/>
    <w:rsid w:val="00A16493"/>
    <w:rsid w:val="00A16E66"/>
    <w:rsid w:val="00A17E23"/>
    <w:rsid w:val="00A20E6D"/>
    <w:rsid w:val="00A231F8"/>
    <w:rsid w:val="00A23316"/>
    <w:rsid w:val="00A233D5"/>
    <w:rsid w:val="00A23D77"/>
    <w:rsid w:val="00A257F1"/>
    <w:rsid w:val="00A26334"/>
    <w:rsid w:val="00A26C6A"/>
    <w:rsid w:val="00A26DBE"/>
    <w:rsid w:val="00A26F2B"/>
    <w:rsid w:val="00A304C4"/>
    <w:rsid w:val="00A362FF"/>
    <w:rsid w:val="00A37838"/>
    <w:rsid w:val="00A429F2"/>
    <w:rsid w:val="00A44AD4"/>
    <w:rsid w:val="00A46568"/>
    <w:rsid w:val="00A502D6"/>
    <w:rsid w:val="00A50423"/>
    <w:rsid w:val="00A52F4D"/>
    <w:rsid w:val="00A54183"/>
    <w:rsid w:val="00A55754"/>
    <w:rsid w:val="00A57822"/>
    <w:rsid w:val="00A603B5"/>
    <w:rsid w:val="00A61B12"/>
    <w:rsid w:val="00A62211"/>
    <w:rsid w:val="00A6300A"/>
    <w:rsid w:val="00A6395A"/>
    <w:rsid w:val="00A6443C"/>
    <w:rsid w:val="00A72437"/>
    <w:rsid w:val="00A7283A"/>
    <w:rsid w:val="00A73C9B"/>
    <w:rsid w:val="00A740DE"/>
    <w:rsid w:val="00A808C4"/>
    <w:rsid w:val="00A820E9"/>
    <w:rsid w:val="00A8231B"/>
    <w:rsid w:val="00A83291"/>
    <w:rsid w:val="00A84162"/>
    <w:rsid w:val="00A8444B"/>
    <w:rsid w:val="00A8622F"/>
    <w:rsid w:val="00A91CEE"/>
    <w:rsid w:val="00A91E24"/>
    <w:rsid w:val="00A93497"/>
    <w:rsid w:val="00A94B41"/>
    <w:rsid w:val="00A95A4F"/>
    <w:rsid w:val="00A96237"/>
    <w:rsid w:val="00A9666B"/>
    <w:rsid w:val="00A97418"/>
    <w:rsid w:val="00A97485"/>
    <w:rsid w:val="00A97618"/>
    <w:rsid w:val="00AA13AE"/>
    <w:rsid w:val="00AA19A7"/>
    <w:rsid w:val="00AA2810"/>
    <w:rsid w:val="00AA47EB"/>
    <w:rsid w:val="00AA6EE7"/>
    <w:rsid w:val="00AA7DB4"/>
    <w:rsid w:val="00AB05E1"/>
    <w:rsid w:val="00AB0716"/>
    <w:rsid w:val="00AB2800"/>
    <w:rsid w:val="00AB3A79"/>
    <w:rsid w:val="00AB4F2B"/>
    <w:rsid w:val="00AC0969"/>
    <w:rsid w:val="00AC2940"/>
    <w:rsid w:val="00AC492C"/>
    <w:rsid w:val="00AD020D"/>
    <w:rsid w:val="00AD0F30"/>
    <w:rsid w:val="00AD267E"/>
    <w:rsid w:val="00AD2B08"/>
    <w:rsid w:val="00AD65C3"/>
    <w:rsid w:val="00AD6FC5"/>
    <w:rsid w:val="00AE0451"/>
    <w:rsid w:val="00AE24BE"/>
    <w:rsid w:val="00AF1332"/>
    <w:rsid w:val="00AF3D12"/>
    <w:rsid w:val="00AF4176"/>
    <w:rsid w:val="00AF6700"/>
    <w:rsid w:val="00AF7AD7"/>
    <w:rsid w:val="00B02206"/>
    <w:rsid w:val="00B03A20"/>
    <w:rsid w:val="00B03A84"/>
    <w:rsid w:val="00B04084"/>
    <w:rsid w:val="00B04140"/>
    <w:rsid w:val="00B0464C"/>
    <w:rsid w:val="00B058CB"/>
    <w:rsid w:val="00B05DDE"/>
    <w:rsid w:val="00B070AC"/>
    <w:rsid w:val="00B10BD6"/>
    <w:rsid w:val="00B1252E"/>
    <w:rsid w:val="00B163DD"/>
    <w:rsid w:val="00B20C5E"/>
    <w:rsid w:val="00B2106B"/>
    <w:rsid w:val="00B211AE"/>
    <w:rsid w:val="00B21DFC"/>
    <w:rsid w:val="00B227BB"/>
    <w:rsid w:val="00B24646"/>
    <w:rsid w:val="00B24D63"/>
    <w:rsid w:val="00B24FE5"/>
    <w:rsid w:val="00B26A96"/>
    <w:rsid w:val="00B322CB"/>
    <w:rsid w:val="00B3274C"/>
    <w:rsid w:val="00B357E5"/>
    <w:rsid w:val="00B35E12"/>
    <w:rsid w:val="00B36E4C"/>
    <w:rsid w:val="00B37064"/>
    <w:rsid w:val="00B40058"/>
    <w:rsid w:val="00B401EE"/>
    <w:rsid w:val="00B41154"/>
    <w:rsid w:val="00B41F84"/>
    <w:rsid w:val="00B43428"/>
    <w:rsid w:val="00B45354"/>
    <w:rsid w:val="00B470D3"/>
    <w:rsid w:val="00B503A1"/>
    <w:rsid w:val="00B51BFC"/>
    <w:rsid w:val="00B533CF"/>
    <w:rsid w:val="00B559A2"/>
    <w:rsid w:val="00B55A37"/>
    <w:rsid w:val="00B601CC"/>
    <w:rsid w:val="00B602AE"/>
    <w:rsid w:val="00B61679"/>
    <w:rsid w:val="00B666B0"/>
    <w:rsid w:val="00B73A34"/>
    <w:rsid w:val="00B74B72"/>
    <w:rsid w:val="00B7598A"/>
    <w:rsid w:val="00B75C9A"/>
    <w:rsid w:val="00B80A05"/>
    <w:rsid w:val="00B81886"/>
    <w:rsid w:val="00B81972"/>
    <w:rsid w:val="00B81BA5"/>
    <w:rsid w:val="00B85183"/>
    <w:rsid w:val="00B8532A"/>
    <w:rsid w:val="00B86D6E"/>
    <w:rsid w:val="00B87E3B"/>
    <w:rsid w:val="00B9090F"/>
    <w:rsid w:val="00B9144E"/>
    <w:rsid w:val="00B920A1"/>
    <w:rsid w:val="00B921F2"/>
    <w:rsid w:val="00B923A5"/>
    <w:rsid w:val="00B948BB"/>
    <w:rsid w:val="00B94DB5"/>
    <w:rsid w:val="00B95C28"/>
    <w:rsid w:val="00B96056"/>
    <w:rsid w:val="00B96777"/>
    <w:rsid w:val="00B96DCD"/>
    <w:rsid w:val="00B96E5C"/>
    <w:rsid w:val="00B97091"/>
    <w:rsid w:val="00BA0B6A"/>
    <w:rsid w:val="00BA315D"/>
    <w:rsid w:val="00BA40ED"/>
    <w:rsid w:val="00BA7B53"/>
    <w:rsid w:val="00BB1E92"/>
    <w:rsid w:val="00BB1F39"/>
    <w:rsid w:val="00BB2EDB"/>
    <w:rsid w:val="00BB325B"/>
    <w:rsid w:val="00BB4878"/>
    <w:rsid w:val="00BB4B4F"/>
    <w:rsid w:val="00BB61DE"/>
    <w:rsid w:val="00BB7DCD"/>
    <w:rsid w:val="00BC00FE"/>
    <w:rsid w:val="00BC0411"/>
    <w:rsid w:val="00BC0530"/>
    <w:rsid w:val="00BC0698"/>
    <w:rsid w:val="00BC0A29"/>
    <w:rsid w:val="00BC134E"/>
    <w:rsid w:val="00BC3F70"/>
    <w:rsid w:val="00BC548D"/>
    <w:rsid w:val="00BC57A8"/>
    <w:rsid w:val="00BC6563"/>
    <w:rsid w:val="00BC7235"/>
    <w:rsid w:val="00BC7916"/>
    <w:rsid w:val="00BC7F06"/>
    <w:rsid w:val="00BD5BF2"/>
    <w:rsid w:val="00BD713D"/>
    <w:rsid w:val="00BE0052"/>
    <w:rsid w:val="00BE2698"/>
    <w:rsid w:val="00BE422D"/>
    <w:rsid w:val="00BE48D5"/>
    <w:rsid w:val="00BE7127"/>
    <w:rsid w:val="00BE7C47"/>
    <w:rsid w:val="00BF1261"/>
    <w:rsid w:val="00BF143E"/>
    <w:rsid w:val="00BF309B"/>
    <w:rsid w:val="00C0037F"/>
    <w:rsid w:val="00C00D36"/>
    <w:rsid w:val="00C01DAA"/>
    <w:rsid w:val="00C03B7A"/>
    <w:rsid w:val="00C04DF0"/>
    <w:rsid w:val="00C04E41"/>
    <w:rsid w:val="00C068A7"/>
    <w:rsid w:val="00C06C78"/>
    <w:rsid w:val="00C1030F"/>
    <w:rsid w:val="00C10B28"/>
    <w:rsid w:val="00C120B2"/>
    <w:rsid w:val="00C1271F"/>
    <w:rsid w:val="00C13A80"/>
    <w:rsid w:val="00C141C6"/>
    <w:rsid w:val="00C15B8F"/>
    <w:rsid w:val="00C17B2E"/>
    <w:rsid w:val="00C17DEB"/>
    <w:rsid w:val="00C20EFE"/>
    <w:rsid w:val="00C210FF"/>
    <w:rsid w:val="00C21CDB"/>
    <w:rsid w:val="00C25EF4"/>
    <w:rsid w:val="00C2675B"/>
    <w:rsid w:val="00C26E3E"/>
    <w:rsid w:val="00C27046"/>
    <w:rsid w:val="00C326A2"/>
    <w:rsid w:val="00C32B10"/>
    <w:rsid w:val="00C32D0D"/>
    <w:rsid w:val="00C3488C"/>
    <w:rsid w:val="00C35CE5"/>
    <w:rsid w:val="00C371D1"/>
    <w:rsid w:val="00C43B61"/>
    <w:rsid w:val="00C514C8"/>
    <w:rsid w:val="00C544E4"/>
    <w:rsid w:val="00C546A4"/>
    <w:rsid w:val="00C55B06"/>
    <w:rsid w:val="00C630DB"/>
    <w:rsid w:val="00C65E52"/>
    <w:rsid w:val="00C66C31"/>
    <w:rsid w:val="00C73D02"/>
    <w:rsid w:val="00C73EBC"/>
    <w:rsid w:val="00C74DB2"/>
    <w:rsid w:val="00C76BD4"/>
    <w:rsid w:val="00C772A5"/>
    <w:rsid w:val="00C77375"/>
    <w:rsid w:val="00C80FA4"/>
    <w:rsid w:val="00C80FCE"/>
    <w:rsid w:val="00C8195E"/>
    <w:rsid w:val="00C81EC0"/>
    <w:rsid w:val="00C84904"/>
    <w:rsid w:val="00C85D33"/>
    <w:rsid w:val="00C87FAF"/>
    <w:rsid w:val="00C940AD"/>
    <w:rsid w:val="00C95442"/>
    <w:rsid w:val="00C978F3"/>
    <w:rsid w:val="00CA0047"/>
    <w:rsid w:val="00CA0624"/>
    <w:rsid w:val="00CA0D41"/>
    <w:rsid w:val="00CA1431"/>
    <w:rsid w:val="00CA19E7"/>
    <w:rsid w:val="00CA2D37"/>
    <w:rsid w:val="00CA3E11"/>
    <w:rsid w:val="00CA5F9A"/>
    <w:rsid w:val="00CA7A1E"/>
    <w:rsid w:val="00CA7F14"/>
    <w:rsid w:val="00CB002D"/>
    <w:rsid w:val="00CB012F"/>
    <w:rsid w:val="00CB3BB7"/>
    <w:rsid w:val="00CB3DA2"/>
    <w:rsid w:val="00CB51C1"/>
    <w:rsid w:val="00CB56A8"/>
    <w:rsid w:val="00CB5A12"/>
    <w:rsid w:val="00CB5E80"/>
    <w:rsid w:val="00CB673C"/>
    <w:rsid w:val="00CB7297"/>
    <w:rsid w:val="00CB7B7D"/>
    <w:rsid w:val="00CC0276"/>
    <w:rsid w:val="00CC0663"/>
    <w:rsid w:val="00CC0F7F"/>
    <w:rsid w:val="00CC13AC"/>
    <w:rsid w:val="00CC2E67"/>
    <w:rsid w:val="00CC2F1A"/>
    <w:rsid w:val="00CC32D0"/>
    <w:rsid w:val="00CC3A83"/>
    <w:rsid w:val="00CC42D7"/>
    <w:rsid w:val="00CC44BE"/>
    <w:rsid w:val="00CC5F0B"/>
    <w:rsid w:val="00CC76F3"/>
    <w:rsid w:val="00CD019D"/>
    <w:rsid w:val="00CD2373"/>
    <w:rsid w:val="00CD25D5"/>
    <w:rsid w:val="00CD2B61"/>
    <w:rsid w:val="00CD2C7C"/>
    <w:rsid w:val="00CD368B"/>
    <w:rsid w:val="00CD38D9"/>
    <w:rsid w:val="00CD3F1D"/>
    <w:rsid w:val="00CD5005"/>
    <w:rsid w:val="00CD5EE6"/>
    <w:rsid w:val="00CD602B"/>
    <w:rsid w:val="00CD7467"/>
    <w:rsid w:val="00CE18CA"/>
    <w:rsid w:val="00CE408A"/>
    <w:rsid w:val="00CE4BC2"/>
    <w:rsid w:val="00CE51A0"/>
    <w:rsid w:val="00CE7D52"/>
    <w:rsid w:val="00CF2CF0"/>
    <w:rsid w:val="00CF7B2E"/>
    <w:rsid w:val="00D028C2"/>
    <w:rsid w:val="00D04D19"/>
    <w:rsid w:val="00D076D9"/>
    <w:rsid w:val="00D10081"/>
    <w:rsid w:val="00D10C05"/>
    <w:rsid w:val="00D10CC2"/>
    <w:rsid w:val="00D11999"/>
    <w:rsid w:val="00D12543"/>
    <w:rsid w:val="00D15522"/>
    <w:rsid w:val="00D1689A"/>
    <w:rsid w:val="00D20F3F"/>
    <w:rsid w:val="00D22486"/>
    <w:rsid w:val="00D22868"/>
    <w:rsid w:val="00D230CD"/>
    <w:rsid w:val="00D24261"/>
    <w:rsid w:val="00D24978"/>
    <w:rsid w:val="00D27E9D"/>
    <w:rsid w:val="00D33C03"/>
    <w:rsid w:val="00D367FD"/>
    <w:rsid w:val="00D36902"/>
    <w:rsid w:val="00D41940"/>
    <w:rsid w:val="00D41D0F"/>
    <w:rsid w:val="00D41E08"/>
    <w:rsid w:val="00D42C4D"/>
    <w:rsid w:val="00D461B5"/>
    <w:rsid w:val="00D474A0"/>
    <w:rsid w:val="00D52FDC"/>
    <w:rsid w:val="00D553A6"/>
    <w:rsid w:val="00D55664"/>
    <w:rsid w:val="00D55CA5"/>
    <w:rsid w:val="00D57897"/>
    <w:rsid w:val="00D6464D"/>
    <w:rsid w:val="00D64C37"/>
    <w:rsid w:val="00D64F3A"/>
    <w:rsid w:val="00D6516F"/>
    <w:rsid w:val="00D65639"/>
    <w:rsid w:val="00D669D2"/>
    <w:rsid w:val="00D6731B"/>
    <w:rsid w:val="00D67367"/>
    <w:rsid w:val="00D71CE3"/>
    <w:rsid w:val="00D72E9F"/>
    <w:rsid w:val="00D74388"/>
    <w:rsid w:val="00D75727"/>
    <w:rsid w:val="00D75E5C"/>
    <w:rsid w:val="00D77ED6"/>
    <w:rsid w:val="00D8095C"/>
    <w:rsid w:val="00D8144A"/>
    <w:rsid w:val="00D819D3"/>
    <w:rsid w:val="00D82511"/>
    <w:rsid w:val="00D84048"/>
    <w:rsid w:val="00D85DF5"/>
    <w:rsid w:val="00D85F1B"/>
    <w:rsid w:val="00D862CD"/>
    <w:rsid w:val="00D86F0A"/>
    <w:rsid w:val="00D904A6"/>
    <w:rsid w:val="00D91EB6"/>
    <w:rsid w:val="00D92262"/>
    <w:rsid w:val="00D9233C"/>
    <w:rsid w:val="00D932D4"/>
    <w:rsid w:val="00D93455"/>
    <w:rsid w:val="00D93510"/>
    <w:rsid w:val="00D93AF6"/>
    <w:rsid w:val="00D93F5C"/>
    <w:rsid w:val="00D95726"/>
    <w:rsid w:val="00D96302"/>
    <w:rsid w:val="00DA0626"/>
    <w:rsid w:val="00DA06FB"/>
    <w:rsid w:val="00DA2475"/>
    <w:rsid w:val="00DA332B"/>
    <w:rsid w:val="00DA6716"/>
    <w:rsid w:val="00DB02A6"/>
    <w:rsid w:val="00DB0A52"/>
    <w:rsid w:val="00DB25CB"/>
    <w:rsid w:val="00DB3430"/>
    <w:rsid w:val="00DB40C1"/>
    <w:rsid w:val="00DB4D0C"/>
    <w:rsid w:val="00DB50E3"/>
    <w:rsid w:val="00DB6612"/>
    <w:rsid w:val="00DB6EFB"/>
    <w:rsid w:val="00DB781B"/>
    <w:rsid w:val="00DB78AE"/>
    <w:rsid w:val="00DB7C29"/>
    <w:rsid w:val="00DC2EBF"/>
    <w:rsid w:val="00DC534B"/>
    <w:rsid w:val="00DC630E"/>
    <w:rsid w:val="00DC7705"/>
    <w:rsid w:val="00DC7E73"/>
    <w:rsid w:val="00DD00E1"/>
    <w:rsid w:val="00DD101F"/>
    <w:rsid w:val="00DD2DCC"/>
    <w:rsid w:val="00DD4491"/>
    <w:rsid w:val="00DD4837"/>
    <w:rsid w:val="00DD5C6D"/>
    <w:rsid w:val="00DD7898"/>
    <w:rsid w:val="00DD7A0D"/>
    <w:rsid w:val="00DE0CE1"/>
    <w:rsid w:val="00DE1D27"/>
    <w:rsid w:val="00DE2E16"/>
    <w:rsid w:val="00DE3A75"/>
    <w:rsid w:val="00DE3AB4"/>
    <w:rsid w:val="00DE3EDC"/>
    <w:rsid w:val="00DE437A"/>
    <w:rsid w:val="00DE4EA7"/>
    <w:rsid w:val="00DE5A1D"/>
    <w:rsid w:val="00DF2A42"/>
    <w:rsid w:val="00DF42A1"/>
    <w:rsid w:val="00DF57B8"/>
    <w:rsid w:val="00DF6BD7"/>
    <w:rsid w:val="00E0053D"/>
    <w:rsid w:val="00E017D3"/>
    <w:rsid w:val="00E03064"/>
    <w:rsid w:val="00E03BAC"/>
    <w:rsid w:val="00E0435E"/>
    <w:rsid w:val="00E0515C"/>
    <w:rsid w:val="00E10AAC"/>
    <w:rsid w:val="00E10E6D"/>
    <w:rsid w:val="00E11029"/>
    <w:rsid w:val="00E12A08"/>
    <w:rsid w:val="00E13B7A"/>
    <w:rsid w:val="00E143BE"/>
    <w:rsid w:val="00E15272"/>
    <w:rsid w:val="00E16899"/>
    <w:rsid w:val="00E20C71"/>
    <w:rsid w:val="00E2118B"/>
    <w:rsid w:val="00E2448B"/>
    <w:rsid w:val="00E26080"/>
    <w:rsid w:val="00E27B0F"/>
    <w:rsid w:val="00E327A3"/>
    <w:rsid w:val="00E34387"/>
    <w:rsid w:val="00E36E2C"/>
    <w:rsid w:val="00E37097"/>
    <w:rsid w:val="00E3742A"/>
    <w:rsid w:val="00E37619"/>
    <w:rsid w:val="00E401D6"/>
    <w:rsid w:val="00E41A78"/>
    <w:rsid w:val="00E42DB3"/>
    <w:rsid w:val="00E43497"/>
    <w:rsid w:val="00E43A5B"/>
    <w:rsid w:val="00E43BAE"/>
    <w:rsid w:val="00E50B3B"/>
    <w:rsid w:val="00E52EC4"/>
    <w:rsid w:val="00E55BFA"/>
    <w:rsid w:val="00E55F58"/>
    <w:rsid w:val="00E577C0"/>
    <w:rsid w:val="00E601A3"/>
    <w:rsid w:val="00E63562"/>
    <w:rsid w:val="00E64220"/>
    <w:rsid w:val="00E6513F"/>
    <w:rsid w:val="00E677D6"/>
    <w:rsid w:val="00E707BF"/>
    <w:rsid w:val="00E71ED4"/>
    <w:rsid w:val="00E72578"/>
    <w:rsid w:val="00E73553"/>
    <w:rsid w:val="00E75616"/>
    <w:rsid w:val="00E75733"/>
    <w:rsid w:val="00E76DCD"/>
    <w:rsid w:val="00E77E57"/>
    <w:rsid w:val="00E80DCA"/>
    <w:rsid w:val="00E81E0C"/>
    <w:rsid w:val="00E853D6"/>
    <w:rsid w:val="00E86BF6"/>
    <w:rsid w:val="00E9032F"/>
    <w:rsid w:val="00E92E8B"/>
    <w:rsid w:val="00E93720"/>
    <w:rsid w:val="00E9451F"/>
    <w:rsid w:val="00E96106"/>
    <w:rsid w:val="00E97DC1"/>
    <w:rsid w:val="00EA091D"/>
    <w:rsid w:val="00EA0EC8"/>
    <w:rsid w:val="00EA112A"/>
    <w:rsid w:val="00EA1D1B"/>
    <w:rsid w:val="00EA2415"/>
    <w:rsid w:val="00EA42D5"/>
    <w:rsid w:val="00EB02E1"/>
    <w:rsid w:val="00EB4F75"/>
    <w:rsid w:val="00EB530B"/>
    <w:rsid w:val="00EC1B31"/>
    <w:rsid w:val="00EC3B9F"/>
    <w:rsid w:val="00EC3CD6"/>
    <w:rsid w:val="00EC44DF"/>
    <w:rsid w:val="00EC5CB7"/>
    <w:rsid w:val="00EC6E40"/>
    <w:rsid w:val="00EC71C6"/>
    <w:rsid w:val="00ED0389"/>
    <w:rsid w:val="00ED0A36"/>
    <w:rsid w:val="00ED2AED"/>
    <w:rsid w:val="00ED4207"/>
    <w:rsid w:val="00ED4620"/>
    <w:rsid w:val="00ED6B9F"/>
    <w:rsid w:val="00EE2684"/>
    <w:rsid w:val="00EE53DE"/>
    <w:rsid w:val="00EF0D5A"/>
    <w:rsid w:val="00EF44B8"/>
    <w:rsid w:val="00EF5EFB"/>
    <w:rsid w:val="00F00B85"/>
    <w:rsid w:val="00F01CB9"/>
    <w:rsid w:val="00F02AAA"/>
    <w:rsid w:val="00F03AEA"/>
    <w:rsid w:val="00F04816"/>
    <w:rsid w:val="00F04AF2"/>
    <w:rsid w:val="00F05882"/>
    <w:rsid w:val="00F07F42"/>
    <w:rsid w:val="00F10796"/>
    <w:rsid w:val="00F127AC"/>
    <w:rsid w:val="00F15665"/>
    <w:rsid w:val="00F17D91"/>
    <w:rsid w:val="00F17EE5"/>
    <w:rsid w:val="00F17F26"/>
    <w:rsid w:val="00F20470"/>
    <w:rsid w:val="00F20CEC"/>
    <w:rsid w:val="00F22958"/>
    <w:rsid w:val="00F23F37"/>
    <w:rsid w:val="00F24F08"/>
    <w:rsid w:val="00F270FA"/>
    <w:rsid w:val="00F27B79"/>
    <w:rsid w:val="00F302FE"/>
    <w:rsid w:val="00F3162C"/>
    <w:rsid w:val="00F3565D"/>
    <w:rsid w:val="00F36290"/>
    <w:rsid w:val="00F378C3"/>
    <w:rsid w:val="00F4019A"/>
    <w:rsid w:val="00F40B39"/>
    <w:rsid w:val="00F40DCA"/>
    <w:rsid w:val="00F413FC"/>
    <w:rsid w:val="00F43EAC"/>
    <w:rsid w:val="00F445EF"/>
    <w:rsid w:val="00F46643"/>
    <w:rsid w:val="00F52CDE"/>
    <w:rsid w:val="00F52D48"/>
    <w:rsid w:val="00F540B6"/>
    <w:rsid w:val="00F5422B"/>
    <w:rsid w:val="00F556F4"/>
    <w:rsid w:val="00F56AF6"/>
    <w:rsid w:val="00F6008F"/>
    <w:rsid w:val="00F60360"/>
    <w:rsid w:val="00F62F0D"/>
    <w:rsid w:val="00F650D9"/>
    <w:rsid w:val="00F65289"/>
    <w:rsid w:val="00F65B9E"/>
    <w:rsid w:val="00F73BE2"/>
    <w:rsid w:val="00F73C95"/>
    <w:rsid w:val="00F73F26"/>
    <w:rsid w:val="00F74D71"/>
    <w:rsid w:val="00F75F44"/>
    <w:rsid w:val="00F7747D"/>
    <w:rsid w:val="00F80417"/>
    <w:rsid w:val="00F83B44"/>
    <w:rsid w:val="00F84A7C"/>
    <w:rsid w:val="00F8566A"/>
    <w:rsid w:val="00F87375"/>
    <w:rsid w:val="00F918A3"/>
    <w:rsid w:val="00F922D4"/>
    <w:rsid w:val="00F92BB2"/>
    <w:rsid w:val="00F944E8"/>
    <w:rsid w:val="00F945F8"/>
    <w:rsid w:val="00F94758"/>
    <w:rsid w:val="00F950C1"/>
    <w:rsid w:val="00F95B14"/>
    <w:rsid w:val="00F97FAE"/>
    <w:rsid w:val="00FA1A6F"/>
    <w:rsid w:val="00FA24C0"/>
    <w:rsid w:val="00FA50D7"/>
    <w:rsid w:val="00FA79AF"/>
    <w:rsid w:val="00FA7A83"/>
    <w:rsid w:val="00FB0521"/>
    <w:rsid w:val="00FB2E7A"/>
    <w:rsid w:val="00FB6DC2"/>
    <w:rsid w:val="00FC1808"/>
    <w:rsid w:val="00FC20AD"/>
    <w:rsid w:val="00FC5D02"/>
    <w:rsid w:val="00FD02AF"/>
    <w:rsid w:val="00FD1BF1"/>
    <w:rsid w:val="00FD2854"/>
    <w:rsid w:val="00FD3046"/>
    <w:rsid w:val="00FD377F"/>
    <w:rsid w:val="00FD4201"/>
    <w:rsid w:val="00FD5376"/>
    <w:rsid w:val="00FD6713"/>
    <w:rsid w:val="00FD7A64"/>
    <w:rsid w:val="00FD7B7E"/>
    <w:rsid w:val="00FE2429"/>
    <w:rsid w:val="00FE308E"/>
    <w:rsid w:val="00FE6A1A"/>
    <w:rsid w:val="00FE7234"/>
    <w:rsid w:val="00FF03BA"/>
    <w:rsid w:val="00FF2FE7"/>
    <w:rsid w:val="00FF36EA"/>
    <w:rsid w:val="00FF56B8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3EFC831"/>
  <w15:docId w15:val="{3B1BCED4-4174-45AE-B6E5-5DE54AEA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44E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44E31"/>
    <w:pPr>
      <w:ind w:left="65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44E31"/>
    <w:pPr>
      <w:ind w:left="143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44E31"/>
    <w:pPr>
      <w:spacing w:before="169"/>
      <w:ind w:left="851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44E3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44E3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144E3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144E31"/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44E31"/>
    <w:rPr>
      <w:rFonts w:ascii="Courier New" w:eastAsia="Calibri" w:hAnsi="Courier New" w:cs="Courier New"/>
      <w:sz w:val="20"/>
      <w:szCs w:val="20"/>
    </w:rPr>
  </w:style>
  <w:style w:type="paragraph" w:styleId="a5">
    <w:name w:val="Body Text"/>
    <w:basedOn w:val="a"/>
    <w:link w:val="a6"/>
    <w:uiPriority w:val="1"/>
    <w:qFormat/>
    <w:rsid w:val="00144E31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44E31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Normal (Web)"/>
    <w:basedOn w:val="a"/>
    <w:rsid w:val="00144E31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44E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  <w:rsid w:val="00144E31"/>
    <w:pPr>
      <w:spacing w:before="48"/>
      <w:ind w:left="862" w:hanging="360"/>
    </w:pPr>
  </w:style>
  <w:style w:type="paragraph" w:customStyle="1" w:styleId="TableParagraph">
    <w:name w:val="Table Paragraph"/>
    <w:basedOn w:val="a"/>
    <w:uiPriority w:val="1"/>
    <w:qFormat/>
    <w:rsid w:val="00144E31"/>
    <w:pPr>
      <w:ind w:left="107"/>
    </w:pPr>
  </w:style>
  <w:style w:type="paragraph" w:customStyle="1" w:styleId="msolistparagraph0">
    <w:name w:val="msolistparagraph"/>
    <w:rsid w:val="00144E31"/>
    <w:pPr>
      <w:widowControl w:val="0"/>
      <w:autoSpaceDE w:val="0"/>
      <w:autoSpaceDN w:val="0"/>
      <w:spacing w:after="0" w:line="240" w:lineRule="auto"/>
      <w:ind w:left="1560" w:firstLine="700"/>
    </w:pPr>
    <w:rPr>
      <w:rFonts w:ascii="Times New Roman" w:eastAsia="Times New Roman" w:hAnsi="Times New Roman" w:cs="Times New Roman"/>
      <w:lang w:val="en-US" w:eastAsia="zh-CN"/>
    </w:rPr>
  </w:style>
  <w:style w:type="paragraph" w:customStyle="1" w:styleId="21">
    <w:name w:val="Заголовок 21"/>
    <w:rsid w:val="00144E31"/>
    <w:pPr>
      <w:widowControl w:val="0"/>
      <w:autoSpaceDE w:val="0"/>
      <w:autoSpaceDN w:val="0"/>
      <w:spacing w:after="0" w:line="240" w:lineRule="auto"/>
      <w:ind w:left="1560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 w:eastAsia="zh-CN"/>
    </w:rPr>
  </w:style>
  <w:style w:type="paragraph" w:styleId="a9">
    <w:name w:val="Balloon Text"/>
    <w:basedOn w:val="a"/>
    <w:link w:val="aa"/>
    <w:uiPriority w:val="99"/>
    <w:semiHidden/>
    <w:unhideWhenUsed/>
    <w:rsid w:val="00144E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4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4220</Words>
  <Characters>24057</Characters>
  <Application>Microsoft Office Word</Application>
  <DocSecurity>0</DocSecurity>
  <Lines>200</Lines>
  <Paragraphs>56</Paragraphs>
  <ScaleCrop>false</ScaleCrop>
  <Company/>
  <LinksUpToDate>false</LinksUpToDate>
  <CharactersWithSpaces>28221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Пользователь22</cp:lastModifiedBy>
  <cp:revision>3</cp:revision>
  <cp:lastPrinted>2026-01-20T13:35:00Z</cp:lastPrinted>
  <dcterms:created xsi:type="dcterms:W3CDTF">2026-01-20T11:57:00Z</dcterms:created>
  <dcterms:modified xsi:type="dcterms:W3CDTF">2026-01-22T11:47:00Z</dcterms:modified>
</cp:coreProperties>
</file>